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586B9" w14:textId="734DD4A3" w:rsidR="004C2F10" w:rsidRPr="005C46AA" w:rsidRDefault="00BE5FA2" w:rsidP="00C25EF8">
      <w:pPr>
        <w:pStyle w:val="Bezodstpw"/>
        <w:jc w:val="right"/>
        <w:rPr>
          <w:rFonts w:ascii="Times New Roman" w:hAnsi="Times New Roman"/>
          <w:i/>
        </w:rPr>
      </w:pPr>
      <w:r w:rsidRPr="005C46AA">
        <w:rPr>
          <w:rFonts w:ascii="Times New Roman" w:hAnsi="Times New Roman"/>
          <w:i/>
        </w:rPr>
        <w:t xml:space="preserve">Załącznik nr 1 do </w:t>
      </w:r>
      <w:r w:rsidR="004E2ED6">
        <w:rPr>
          <w:rFonts w:ascii="Times New Roman" w:hAnsi="Times New Roman"/>
          <w:i/>
        </w:rPr>
        <w:t>Ogłoszenia</w:t>
      </w:r>
    </w:p>
    <w:p w14:paraId="48FE47CA" w14:textId="77777777" w:rsidR="004C2F10" w:rsidRPr="00627D32" w:rsidRDefault="004C2F10" w:rsidP="004C2F10">
      <w:pPr>
        <w:spacing w:after="0" w:line="240" w:lineRule="auto"/>
        <w:ind w:right="-68"/>
        <w:rPr>
          <w:rFonts w:ascii="Times New Roman" w:hAnsi="Times New Roman"/>
          <w:sz w:val="20"/>
          <w:szCs w:val="20"/>
        </w:rPr>
      </w:pPr>
    </w:p>
    <w:p w14:paraId="3BAE1316" w14:textId="77777777" w:rsidR="004C2F10" w:rsidRPr="00627D32" w:rsidRDefault="004C2F10" w:rsidP="004C2F10">
      <w:pPr>
        <w:spacing w:after="0" w:line="240" w:lineRule="auto"/>
        <w:ind w:right="-68" w:firstLine="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27D32">
        <w:rPr>
          <w:rFonts w:ascii="Times New Roman" w:eastAsia="Times New Roman" w:hAnsi="Times New Roman"/>
          <w:sz w:val="24"/>
          <w:szCs w:val="24"/>
          <w:lang w:eastAsia="pl-PL"/>
        </w:rPr>
        <w:t>OFERTA</w:t>
      </w:r>
    </w:p>
    <w:p w14:paraId="201EF4B5" w14:textId="77777777" w:rsidR="004C2F10" w:rsidRPr="00922B16" w:rsidRDefault="004C2F10" w:rsidP="004C2F10">
      <w:pPr>
        <w:spacing w:after="0" w:line="240" w:lineRule="auto"/>
        <w:ind w:right="-68" w:firstLine="0"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</w:pPr>
      <w:r w:rsidRPr="00922B16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dotycząca postępowania o wartości poniżej 1</w:t>
      </w:r>
      <w:r w:rsidR="00924EBF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7</w:t>
      </w:r>
      <w:r w:rsidRPr="00922B16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 xml:space="preserve">0 000 złotych  </w:t>
      </w:r>
      <w:r w:rsidRPr="00922B16">
        <w:rPr>
          <w:rFonts w:ascii="Times New Roman" w:eastAsia="Times New Roman" w:hAnsi="Times New Roman"/>
          <w:bCs/>
          <w:i/>
          <w:sz w:val="24"/>
          <w:szCs w:val="24"/>
          <w:u w:val="single"/>
          <w:lang w:eastAsia="pl-PL"/>
        </w:rPr>
        <w:t>w formie konkursu ofert</w:t>
      </w:r>
    </w:p>
    <w:p w14:paraId="5E9E82B1" w14:textId="0E124779" w:rsidR="004C2F10" w:rsidRDefault="004C2F10" w:rsidP="00287F2B">
      <w:pPr>
        <w:suppressAutoHyphens/>
        <w:ind w:right="-68" w:firstLine="0"/>
        <w:jc w:val="center"/>
        <w:rPr>
          <w:rFonts w:ascii="Times New Roman" w:hAnsi="Times New Roman"/>
          <w:b/>
          <w:bCs/>
          <w:i/>
          <w:sz w:val="24"/>
          <w:szCs w:val="24"/>
          <w:lang w:eastAsia="ar-SA"/>
        </w:rPr>
      </w:pPr>
      <w:r w:rsidRPr="00922B16">
        <w:rPr>
          <w:rFonts w:ascii="Times New Roman" w:hAnsi="Times New Roman"/>
          <w:sz w:val="24"/>
          <w:szCs w:val="24"/>
          <w:lang w:eastAsia="ar-SA"/>
        </w:rPr>
        <w:t xml:space="preserve">pn.: </w:t>
      </w:r>
      <w:r w:rsidR="00287F2B" w:rsidRPr="00287F2B">
        <w:rPr>
          <w:rFonts w:ascii="Times New Roman" w:hAnsi="Times New Roman"/>
          <w:b/>
          <w:bCs/>
          <w:i/>
          <w:sz w:val="24"/>
          <w:szCs w:val="24"/>
          <w:lang w:eastAsia="ar-SA"/>
        </w:rPr>
        <w:t>Terapia zajęciowa – 3 części</w:t>
      </w:r>
    </w:p>
    <w:p w14:paraId="6E4CB82F" w14:textId="77777777" w:rsidR="00287F2B" w:rsidRPr="00287F2B" w:rsidRDefault="00287F2B" w:rsidP="00287F2B">
      <w:pPr>
        <w:suppressAutoHyphens/>
        <w:ind w:right="-68" w:firstLine="0"/>
        <w:jc w:val="center"/>
        <w:rPr>
          <w:rFonts w:ascii="Times New Roman" w:hAnsi="Times New Roman"/>
          <w:b/>
          <w:bCs/>
          <w:i/>
          <w:sz w:val="24"/>
          <w:szCs w:val="24"/>
          <w:lang w:eastAsia="ar-SA"/>
        </w:rPr>
      </w:pPr>
    </w:p>
    <w:p w14:paraId="0208B053" w14:textId="77777777" w:rsidR="004C2F10" w:rsidRPr="00922B16" w:rsidRDefault="004C2F10" w:rsidP="004C2F10">
      <w:pPr>
        <w:suppressAutoHyphens/>
        <w:spacing w:after="120" w:line="240" w:lineRule="auto"/>
        <w:ind w:right="-68"/>
        <w:rPr>
          <w:rFonts w:ascii="Times New Roman" w:hAnsi="Times New Roman" w:cs="Calibri"/>
          <w:szCs w:val="20"/>
          <w:lang w:eastAsia="ar-SA"/>
        </w:rPr>
      </w:pPr>
      <w:r w:rsidRPr="00922B16">
        <w:rPr>
          <w:rFonts w:ascii="Times New Roman" w:hAnsi="Times New Roman" w:cs="Calibri"/>
          <w:szCs w:val="20"/>
          <w:lang w:eastAsia="ar-SA"/>
        </w:rPr>
        <w:t>Nazwa Wykonawcy: ....................................................................................................................</w:t>
      </w:r>
    </w:p>
    <w:p w14:paraId="22610279" w14:textId="77777777" w:rsidR="004C2F10" w:rsidRPr="00922B16" w:rsidRDefault="004C2F10" w:rsidP="004C2F10">
      <w:pPr>
        <w:spacing w:after="120" w:line="240" w:lineRule="auto"/>
        <w:ind w:right="-68"/>
        <w:rPr>
          <w:rFonts w:ascii="Times New Roman" w:hAnsi="Times New Roman"/>
          <w:szCs w:val="20"/>
        </w:rPr>
      </w:pPr>
      <w:r w:rsidRPr="00922B16">
        <w:rPr>
          <w:rFonts w:ascii="Times New Roman" w:hAnsi="Times New Roman"/>
          <w:szCs w:val="20"/>
        </w:rPr>
        <w:t>Adres Wykonawcy: .....................................................................................................................</w:t>
      </w:r>
    </w:p>
    <w:p w14:paraId="7EA896C6" w14:textId="77777777" w:rsidR="004C2F10" w:rsidRPr="00627D32" w:rsidRDefault="004C2F10" w:rsidP="002A69D1">
      <w:pPr>
        <w:spacing w:after="120" w:line="240" w:lineRule="auto"/>
        <w:ind w:right="-68"/>
        <w:rPr>
          <w:rFonts w:ascii="Times New Roman" w:hAnsi="Times New Roman"/>
          <w:sz w:val="20"/>
          <w:szCs w:val="20"/>
        </w:rPr>
      </w:pPr>
      <w:r w:rsidRPr="00922B16">
        <w:rPr>
          <w:rFonts w:ascii="Times New Roman" w:hAnsi="Times New Roman"/>
          <w:szCs w:val="20"/>
        </w:rPr>
        <w:t>Telefon/e-mail: ………………………………………………………………………….....</w:t>
      </w:r>
    </w:p>
    <w:p w14:paraId="4803909A" w14:textId="19D9B0F8" w:rsidR="00450899" w:rsidRPr="004E2ED6" w:rsidRDefault="00450899" w:rsidP="00BD433C">
      <w:pPr>
        <w:spacing w:after="0" w:line="240" w:lineRule="auto"/>
        <w:ind w:right="-68"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Oferuję realizację przedmiotu zamówienia, zgodnie z wymaganiami Zamawiającego za kwotę:</w:t>
      </w:r>
    </w:p>
    <w:p w14:paraId="7DF31A96" w14:textId="6AACE0BB" w:rsidR="002A69D1" w:rsidRPr="00BD433C" w:rsidRDefault="004E2ED6" w:rsidP="008975DA">
      <w:pPr>
        <w:spacing w:before="120" w:after="120" w:line="240" w:lineRule="auto"/>
        <w:ind w:right="-68" w:firstLine="0"/>
        <w:rPr>
          <w:rFonts w:ascii="Times New Roman" w:hAnsi="Times New Roman"/>
          <w:b/>
          <w:szCs w:val="20"/>
          <w:u w:val="single"/>
        </w:rPr>
      </w:pPr>
      <w:r w:rsidRPr="00BD433C">
        <w:rPr>
          <w:rFonts w:ascii="Times New Roman" w:hAnsi="Times New Roman"/>
          <w:b/>
          <w:szCs w:val="20"/>
          <w:u w:val="single"/>
        </w:rPr>
        <w:t>W zakresie części I – Arteterapia i rękodzieło</w:t>
      </w:r>
      <w:r w:rsidR="00450899" w:rsidRPr="00BD433C">
        <w:rPr>
          <w:rFonts w:ascii="Times New Roman" w:hAnsi="Times New Roman"/>
          <w:b/>
          <w:szCs w:val="20"/>
          <w:u w:val="single"/>
        </w:rPr>
        <w:t>:</w:t>
      </w:r>
    </w:p>
    <w:p w14:paraId="49C06442" w14:textId="0F172A0C" w:rsidR="00450899" w:rsidRPr="00BD433C" w:rsidRDefault="00450899" w:rsidP="00BD433C">
      <w:pPr>
        <w:spacing w:after="120" w:line="240" w:lineRule="auto"/>
        <w:ind w:right="-68" w:firstLine="0"/>
        <w:rPr>
          <w:rFonts w:ascii="Times New Roman" w:hAnsi="Times New Roman"/>
          <w:b/>
          <w:szCs w:val="20"/>
        </w:rPr>
      </w:pPr>
      <w:r w:rsidRPr="00BD433C">
        <w:rPr>
          <w:rFonts w:ascii="Times New Roman" w:hAnsi="Times New Roman"/>
          <w:b/>
          <w:szCs w:val="20"/>
        </w:rPr>
        <w:t xml:space="preserve">Łącznie </w:t>
      </w:r>
      <w:r w:rsidRPr="00BD433C">
        <w:rPr>
          <w:rFonts w:ascii="Times New Roman" w:eastAsia="Times New Roman" w:hAnsi="Times New Roman"/>
          <w:b/>
          <w:lang w:eastAsia="zh-CN"/>
        </w:rPr>
        <w:t>brutto:</w:t>
      </w:r>
      <w:r w:rsidRPr="00BD433C">
        <w:rPr>
          <w:rFonts w:ascii="Times New Roman" w:eastAsia="Times New Roman" w:hAnsi="Times New Roman"/>
          <w:b/>
          <w:bCs/>
          <w:lang w:eastAsia="zh-CN"/>
        </w:rPr>
        <w:t xml:space="preserve">  ............................... zł </w:t>
      </w:r>
    </w:p>
    <w:p w14:paraId="241EB988" w14:textId="74D3073F" w:rsidR="00450899" w:rsidRPr="00BD433C" w:rsidRDefault="00450899" w:rsidP="00450899">
      <w:pPr>
        <w:spacing w:after="120" w:line="240" w:lineRule="auto"/>
        <w:ind w:right="-68" w:firstLine="0"/>
        <w:rPr>
          <w:rFonts w:ascii="Times New Roman" w:eastAsia="Times New Roman" w:hAnsi="Times New Roman"/>
          <w:bCs/>
          <w:lang w:eastAsia="zh-CN"/>
        </w:rPr>
      </w:pPr>
      <w:r w:rsidRPr="00BD433C">
        <w:rPr>
          <w:rFonts w:ascii="Times New Roman" w:eastAsia="Times New Roman" w:hAnsi="Times New Roman"/>
          <w:lang w:eastAsia="zh-CN"/>
        </w:rPr>
        <w:t xml:space="preserve">netto:   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............................... zł  +  należny podatek </w:t>
      </w:r>
      <w:r w:rsidRPr="00BD433C">
        <w:rPr>
          <w:rFonts w:ascii="Times New Roman" w:eastAsia="Times New Roman" w:hAnsi="Times New Roman"/>
          <w:lang w:eastAsia="zh-CN"/>
        </w:rPr>
        <w:t>VAT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 ......................  zł tj. stawka VAT ….. %</w:t>
      </w:r>
    </w:p>
    <w:p w14:paraId="61DB8520" w14:textId="77777777" w:rsidR="00BD433C" w:rsidRPr="00BD433C" w:rsidRDefault="00450899" w:rsidP="00BD433C">
      <w:pPr>
        <w:spacing w:after="0" w:line="240" w:lineRule="auto"/>
        <w:ind w:right="-68" w:firstLine="0"/>
        <w:rPr>
          <w:rFonts w:ascii="Times New Roman" w:eastAsia="Times New Roman" w:hAnsi="Times New Roman"/>
          <w:b/>
          <w:bCs/>
          <w:lang w:eastAsia="zh-CN"/>
        </w:rPr>
      </w:pPr>
      <w:r w:rsidRPr="00BD433C">
        <w:rPr>
          <w:rFonts w:ascii="Times New Roman" w:eastAsia="Times New Roman" w:hAnsi="Times New Roman"/>
          <w:b/>
          <w:bCs/>
          <w:lang w:eastAsia="zh-CN"/>
        </w:rPr>
        <w:t>w tym:</w:t>
      </w:r>
    </w:p>
    <w:p w14:paraId="45E0778B" w14:textId="7538A2A0" w:rsidR="00450899" w:rsidRPr="00BD433C" w:rsidRDefault="00450899" w:rsidP="00BD433C">
      <w:pPr>
        <w:spacing w:after="120" w:line="240" w:lineRule="auto"/>
        <w:ind w:right="-68" w:firstLine="0"/>
        <w:rPr>
          <w:rFonts w:ascii="Times New Roman" w:eastAsia="Times New Roman" w:hAnsi="Times New Roman"/>
          <w:b/>
          <w:bCs/>
          <w:lang w:eastAsia="zh-CN"/>
        </w:rPr>
      </w:pPr>
      <w:r w:rsidRPr="00BD433C">
        <w:rPr>
          <w:rFonts w:ascii="Times New Roman" w:eastAsia="Times New Roman" w:hAnsi="Times New Roman"/>
          <w:bCs/>
          <w:lang w:eastAsia="zh-CN"/>
        </w:rPr>
        <w:t xml:space="preserve">Zamówienie obejmuje przeprowadzenie maksymalnie 224 godzin </w:t>
      </w:r>
      <w:r w:rsidR="00BD433C">
        <w:rPr>
          <w:rFonts w:ascii="Times New Roman" w:eastAsia="Times New Roman" w:hAnsi="Times New Roman"/>
          <w:bCs/>
          <w:lang w:eastAsia="zh-CN"/>
        </w:rPr>
        <w:t xml:space="preserve">arteterapii i rękodzieła </w:t>
      </w:r>
      <w:r w:rsidRPr="00BD433C">
        <w:rPr>
          <w:rFonts w:ascii="Times New Roman" w:eastAsia="Times New Roman" w:hAnsi="Times New Roman"/>
          <w:bCs/>
          <w:lang w:eastAsia="zh-CN"/>
        </w:rPr>
        <w:t>(przez godzin</w:t>
      </w:r>
      <w:r w:rsidR="00BD433C">
        <w:rPr>
          <w:rFonts w:ascii="Times New Roman" w:eastAsia="Times New Roman" w:hAnsi="Times New Roman"/>
          <w:bCs/>
          <w:lang w:eastAsia="zh-CN"/>
        </w:rPr>
        <w:t xml:space="preserve">ę rozumie się godzinę </w:t>
      </w:r>
      <w:r w:rsidR="00BD433C" w:rsidRPr="00BD433C">
        <w:rPr>
          <w:rFonts w:ascii="Times New Roman" w:eastAsia="Times New Roman" w:hAnsi="Times New Roman"/>
          <w:bCs/>
          <w:lang w:eastAsia="zh-CN"/>
        </w:rPr>
        <w:t xml:space="preserve">lekcyjną) z podziałem na </w:t>
      </w:r>
      <w:r w:rsidRPr="00BD433C">
        <w:rPr>
          <w:rFonts w:ascii="Times New Roman" w:eastAsia="Times New Roman" w:hAnsi="Times New Roman"/>
          <w:bCs/>
          <w:lang w:eastAsia="zh-CN"/>
        </w:rPr>
        <w:t>zaję</w:t>
      </w:r>
      <w:r w:rsidR="00BD433C" w:rsidRPr="00BD433C">
        <w:rPr>
          <w:rFonts w:ascii="Times New Roman" w:eastAsia="Times New Roman" w:hAnsi="Times New Roman"/>
          <w:bCs/>
          <w:lang w:eastAsia="zh-CN"/>
        </w:rPr>
        <w:t>cia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grupow</w:t>
      </w:r>
      <w:r w:rsidR="00BD433C" w:rsidRPr="00BD433C">
        <w:rPr>
          <w:rFonts w:ascii="Times New Roman" w:eastAsia="Times New Roman" w:hAnsi="Times New Roman"/>
          <w:bCs/>
          <w:lang w:eastAsia="zh-CN"/>
        </w:rPr>
        <w:t>e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(180 godz.) oraz indywidualn</w:t>
      </w:r>
      <w:r w:rsidR="00BD433C" w:rsidRPr="00BD433C">
        <w:rPr>
          <w:rFonts w:ascii="Times New Roman" w:eastAsia="Times New Roman" w:hAnsi="Times New Roman"/>
          <w:bCs/>
          <w:lang w:eastAsia="zh-CN"/>
        </w:rPr>
        <w:t>e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(44 godz.)</w:t>
      </w:r>
    </w:p>
    <w:p w14:paraId="2E758FF7" w14:textId="78CA1C24" w:rsidR="00450899" w:rsidRPr="00BD433C" w:rsidRDefault="00BD433C" w:rsidP="00BD433C">
      <w:pPr>
        <w:pStyle w:val="Akapitzlist"/>
        <w:numPr>
          <w:ilvl w:val="0"/>
          <w:numId w:val="10"/>
        </w:numPr>
        <w:spacing w:before="120" w:after="0" w:line="240" w:lineRule="auto"/>
        <w:ind w:right="-68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>1 godzina zajęć grupowych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/>
          <w:bCs/>
          <w:lang w:eastAsia="zh-CN"/>
        </w:rPr>
        <w:t>arteterapii i rękodzieła</w:t>
      </w:r>
      <w:r w:rsidRPr="00BD433C">
        <w:rPr>
          <w:rFonts w:ascii="Times New Roman" w:hAnsi="Times New Roman" w:cs="Times New Roman"/>
        </w:rPr>
        <w:t>:</w:t>
      </w:r>
    </w:p>
    <w:p w14:paraId="2F7AE015" w14:textId="77777777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brutto:  ............................... zł </w:t>
      </w:r>
    </w:p>
    <w:p w14:paraId="2B40ABC5" w14:textId="537EDC65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netto:   </w:t>
      </w:r>
      <w:r>
        <w:rPr>
          <w:rFonts w:ascii="Times New Roman" w:hAnsi="Times New Roman" w:cs="Times New Roman"/>
        </w:rPr>
        <w:t xml:space="preserve"> ..............................</w:t>
      </w:r>
      <w:r w:rsidRPr="00BD433C">
        <w:rPr>
          <w:rFonts w:ascii="Times New Roman" w:hAnsi="Times New Roman" w:cs="Times New Roman"/>
        </w:rPr>
        <w:t xml:space="preserve"> zł  +  należny podatek VAT  ......................  zł tj. stawka VAT ….. %</w:t>
      </w:r>
    </w:p>
    <w:p w14:paraId="17336F47" w14:textId="1AE44291" w:rsidR="00BD433C" w:rsidRPr="00BD433C" w:rsidRDefault="00BD433C" w:rsidP="00BD433C">
      <w:pPr>
        <w:pStyle w:val="Akapitzlist"/>
        <w:numPr>
          <w:ilvl w:val="0"/>
          <w:numId w:val="10"/>
        </w:numPr>
        <w:spacing w:before="120" w:after="0" w:line="240" w:lineRule="auto"/>
        <w:ind w:right="-68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>1 godzina zajęć indywidualnych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/>
          <w:bCs/>
          <w:lang w:eastAsia="zh-CN"/>
        </w:rPr>
        <w:t>arteterapii i rękodzieła</w:t>
      </w:r>
      <w:r w:rsidRPr="00BD433C">
        <w:rPr>
          <w:rFonts w:ascii="Times New Roman" w:hAnsi="Times New Roman" w:cs="Times New Roman"/>
        </w:rPr>
        <w:t>:</w:t>
      </w:r>
    </w:p>
    <w:p w14:paraId="43A09D0C" w14:textId="77777777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brutto:  ............................... zł </w:t>
      </w:r>
    </w:p>
    <w:p w14:paraId="093384A1" w14:textId="195BCEDA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netto: </w:t>
      </w:r>
      <w:r>
        <w:rPr>
          <w:rFonts w:ascii="Times New Roman" w:hAnsi="Times New Roman" w:cs="Times New Roman"/>
        </w:rPr>
        <w:t xml:space="preserve">   ............................</w:t>
      </w:r>
      <w:r w:rsidRPr="00BD433C">
        <w:rPr>
          <w:rFonts w:ascii="Times New Roman" w:hAnsi="Times New Roman" w:cs="Times New Roman"/>
        </w:rPr>
        <w:t>.. zł  +  należny podatek VAT  ......................  zł tj. stawka VAT ….. %</w:t>
      </w:r>
    </w:p>
    <w:p w14:paraId="465FD1AC" w14:textId="0A707E78" w:rsidR="00BD433C" w:rsidRPr="00BD433C" w:rsidRDefault="00BD433C" w:rsidP="00BD433C">
      <w:pPr>
        <w:spacing w:before="120" w:after="120" w:line="240" w:lineRule="auto"/>
        <w:ind w:right="-68" w:firstLine="0"/>
        <w:rPr>
          <w:rFonts w:ascii="Times New Roman" w:hAnsi="Times New Roman"/>
          <w:b/>
          <w:szCs w:val="20"/>
          <w:u w:val="single"/>
        </w:rPr>
      </w:pPr>
      <w:r w:rsidRPr="00BD433C">
        <w:rPr>
          <w:rFonts w:ascii="Times New Roman" w:hAnsi="Times New Roman"/>
          <w:b/>
          <w:szCs w:val="20"/>
          <w:u w:val="single"/>
        </w:rPr>
        <w:t>W zakresie części II – Choreoterapia:</w:t>
      </w:r>
    </w:p>
    <w:p w14:paraId="64FB9BDC" w14:textId="77777777" w:rsidR="00BD433C" w:rsidRPr="00BD433C" w:rsidRDefault="00BD433C" w:rsidP="00BD433C">
      <w:pPr>
        <w:spacing w:after="120" w:line="240" w:lineRule="auto"/>
        <w:ind w:right="-68" w:firstLine="0"/>
        <w:rPr>
          <w:rFonts w:ascii="Times New Roman" w:hAnsi="Times New Roman"/>
          <w:b/>
          <w:szCs w:val="20"/>
        </w:rPr>
      </w:pPr>
      <w:r w:rsidRPr="00BD433C">
        <w:rPr>
          <w:rFonts w:ascii="Times New Roman" w:hAnsi="Times New Roman"/>
          <w:b/>
          <w:szCs w:val="20"/>
        </w:rPr>
        <w:t xml:space="preserve">Łącznie </w:t>
      </w:r>
      <w:r w:rsidRPr="00BD433C">
        <w:rPr>
          <w:rFonts w:ascii="Times New Roman" w:eastAsia="Times New Roman" w:hAnsi="Times New Roman"/>
          <w:b/>
          <w:lang w:eastAsia="zh-CN"/>
        </w:rPr>
        <w:t>brutto:</w:t>
      </w:r>
      <w:r w:rsidRPr="00BD433C">
        <w:rPr>
          <w:rFonts w:ascii="Times New Roman" w:eastAsia="Times New Roman" w:hAnsi="Times New Roman"/>
          <w:b/>
          <w:bCs/>
          <w:lang w:eastAsia="zh-CN"/>
        </w:rPr>
        <w:t xml:space="preserve">  ............................... zł </w:t>
      </w:r>
    </w:p>
    <w:p w14:paraId="239721BD" w14:textId="77777777" w:rsidR="00BD433C" w:rsidRPr="00BD433C" w:rsidRDefault="00BD433C" w:rsidP="00BD433C">
      <w:pPr>
        <w:spacing w:after="120" w:line="240" w:lineRule="auto"/>
        <w:ind w:right="-68" w:firstLine="0"/>
        <w:rPr>
          <w:rFonts w:ascii="Times New Roman" w:eastAsia="Times New Roman" w:hAnsi="Times New Roman"/>
          <w:bCs/>
          <w:lang w:eastAsia="zh-CN"/>
        </w:rPr>
      </w:pPr>
      <w:r w:rsidRPr="00BD433C">
        <w:rPr>
          <w:rFonts w:ascii="Times New Roman" w:eastAsia="Times New Roman" w:hAnsi="Times New Roman"/>
          <w:lang w:eastAsia="zh-CN"/>
        </w:rPr>
        <w:t xml:space="preserve">netto:   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............................... zł  +  należny podatek </w:t>
      </w:r>
      <w:r w:rsidRPr="00BD433C">
        <w:rPr>
          <w:rFonts w:ascii="Times New Roman" w:eastAsia="Times New Roman" w:hAnsi="Times New Roman"/>
          <w:lang w:eastAsia="zh-CN"/>
        </w:rPr>
        <w:t>VAT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 ......................  zł tj. stawka VAT ….. %</w:t>
      </w:r>
    </w:p>
    <w:p w14:paraId="77F608D4" w14:textId="77777777" w:rsidR="00BD433C" w:rsidRPr="00BD433C" w:rsidRDefault="00BD433C" w:rsidP="00BD433C">
      <w:pPr>
        <w:spacing w:after="0" w:line="240" w:lineRule="auto"/>
        <w:ind w:right="-68" w:firstLine="0"/>
        <w:rPr>
          <w:rFonts w:ascii="Times New Roman" w:eastAsia="Times New Roman" w:hAnsi="Times New Roman"/>
          <w:b/>
          <w:bCs/>
          <w:lang w:eastAsia="zh-CN"/>
        </w:rPr>
      </w:pPr>
      <w:r w:rsidRPr="00BD433C">
        <w:rPr>
          <w:rFonts w:ascii="Times New Roman" w:eastAsia="Times New Roman" w:hAnsi="Times New Roman"/>
          <w:b/>
          <w:bCs/>
          <w:lang w:eastAsia="zh-CN"/>
        </w:rPr>
        <w:t>w tym:</w:t>
      </w:r>
    </w:p>
    <w:p w14:paraId="34BD9D8F" w14:textId="39474181" w:rsidR="00BD433C" w:rsidRPr="00BD433C" w:rsidRDefault="00BD433C" w:rsidP="00BD433C">
      <w:pPr>
        <w:spacing w:after="120" w:line="240" w:lineRule="auto"/>
        <w:ind w:right="-68" w:firstLine="0"/>
        <w:rPr>
          <w:rFonts w:ascii="Times New Roman" w:eastAsia="Times New Roman" w:hAnsi="Times New Roman"/>
          <w:b/>
          <w:bCs/>
          <w:lang w:eastAsia="zh-CN"/>
        </w:rPr>
      </w:pPr>
      <w:r w:rsidRPr="00BD433C">
        <w:rPr>
          <w:rFonts w:ascii="Times New Roman" w:eastAsia="Times New Roman" w:hAnsi="Times New Roman"/>
          <w:bCs/>
          <w:lang w:eastAsia="zh-CN"/>
        </w:rPr>
        <w:t xml:space="preserve">Zamówienie obejmuje przeprowadzenie maksymalnie </w:t>
      </w:r>
      <w:r>
        <w:rPr>
          <w:rFonts w:ascii="Times New Roman" w:eastAsia="Times New Roman" w:hAnsi="Times New Roman"/>
          <w:bCs/>
          <w:lang w:eastAsia="zh-CN"/>
        </w:rPr>
        <w:t>20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godzin (przez godzin</w:t>
      </w:r>
      <w:r>
        <w:rPr>
          <w:rFonts w:ascii="Times New Roman" w:eastAsia="Times New Roman" w:hAnsi="Times New Roman"/>
          <w:bCs/>
          <w:lang w:eastAsia="zh-CN"/>
        </w:rPr>
        <w:t>ę rozumie się godzinę zegarową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) </w:t>
      </w:r>
      <w:r>
        <w:rPr>
          <w:rFonts w:ascii="Times New Roman" w:eastAsia="Times New Roman" w:hAnsi="Times New Roman"/>
          <w:bCs/>
          <w:lang w:eastAsia="zh-CN"/>
        </w:rPr>
        <w:t>choreoterapii</w:t>
      </w:r>
    </w:p>
    <w:p w14:paraId="69524A31" w14:textId="74905F02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1 godzina zajęć </w:t>
      </w:r>
      <w:r>
        <w:rPr>
          <w:rFonts w:ascii="Times New Roman" w:hAnsi="Times New Roman" w:cs="Times New Roman"/>
        </w:rPr>
        <w:t>choreoterapii</w:t>
      </w:r>
      <w:r w:rsidRPr="00BD433C">
        <w:rPr>
          <w:rFonts w:ascii="Times New Roman" w:hAnsi="Times New Roman" w:cs="Times New Roman"/>
        </w:rPr>
        <w:t>:</w:t>
      </w:r>
    </w:p>
    <w:p w14:paraId="14F53270" w14:textId="77777777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brutto:  ............................... zł </w:t>
      </w:r>
    </w:p>
    <w:p w14:paraId="1D9CB719" w14:textId="77777777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netto:   </w:t>
      </w:r>
      <w:r>
        <w:rPr>
          <w:rFonts w:ascii="Times New Roman" w:hAnsi="Times New Roman" w:cs="Times New Roman"/>
        </w:rPr>
        <w:t xml:space="preserve"> ..............................</w:t>
      </w:r>
      <w:r w:rsidRPr="00BD433C">
        <w:rPr>
          <w:rFonts w:ascii="Times New Roman" w:hAnsi="Times New Roman" w:cs="Times New Roman"/>
        </w:rPr>
        <w:t xml:space="preserve"> zł  +  należny podatek VAT  ......................  zł tj. stawka VAT ….. %</w:t>
      </w:r>
    </w:p>
    <w:p w14:paraId="5375F36E" w14:textId="3C772F42" w:rsidR="00BD433C" w:rsidRPr="00645EA5" w:rsidRDefault="00BD433C" w:rsidP="008975DA">
      <w:pPr>
        <w:spacing w:before="120" w:after="120" w:line="240" w:lineRule="auto"/>
        <w:ind w:right="-68" w:firstLine="0"/>
        <w:rPr>
          <w:rFonts w:ascii="Times New Roman" w:hAnsi="Times New Roman"/>
          <w:b/>
          <w:szCs w:val="20"/>
          <w:u w:val="single"/>
        </w:rPr>
      </w:pPr>
      <w:r w:rsidRPr="00645EA5">
        <w:rPr>
          <w:rFonts w:ascii="Times New Roman" w:hAnsi="Times New Roman"/>
          <w:b/>
          <w:szCs w:val="20"/>
          <w:u w:val="single"/>
        </w:rPr>
        <w:t xml:space="preserve">W zakresie części III – Relaksacja </w:t>
      </w:r>
      <w:r w:rsidR="00287F2B">
        <w:rPr>
          <w:rFonts w:ascii="Times New Roman" w:hAnsi="Times New Roman"/>
          <w:b/>
          <w:szCs w:val="20"/>
          <w:u w:val="single"/>
        </w:rPr>
        <w:t>misami dźwiękowymi</w:t>
      </w:r>
      <w:r w:rsidRPr="00645EA5">
        <w:rPr>
          <w:rFonts w:ascii="Times New Roman" w:hAnsi="Times New Roman"/>
          <w:b/>
          <w:szCs w:val="20"/>
          <w:u w:val="single"/>
        </w:rPr>
        <w:t>:</w:t>
      </w:r>
    </w:p>
    <w:p w14:paraId="6F08B06E" w14:textId="77777777" w:rsidR="00BD433C" w:rsidRPr="00BD433C" w:rsidRDefault="00BD433C" w:rsidP="00BD433C">
      <w:pPr>
        <w:spacing w:after="120" w:line="240" w:lineRule="auto"/>
        <w:ind w:right="-68" w:firstLine="0"/>
        <w:rPr>
          <w:rFonts w:ascii="Times New Roman" w:hAnsi="Times New Roman"/>
          <w:b/>
          <w:szCs w:val="20"/>
        </w:rPr>
      </w:pPr>
      <w:r w:rsidRPr="00BD433C">
        <w:rPr>
          <w:rFonts w:ascii="Times New Roman" w:hAnsi="Times New Roman"/>
          <w:b/>
          <w:szCs w:val="20"/>
        </w:rPr>
        <w:t xml:space="preserve">Łącznie </w:t>
      </w:r>
      <w:r w:rsidRPr="00BD433C">
        <w:rPr>
          <w:rFonts w:ascii="Times New Roman" w:eastAsia="Times New Roman" w:hAnsi="Times New Roman"/>
          <w:b/>
          <w:lang w:eastAsia="zh-CN"/>
        </w:rPr>
        <w:t>brutto:</w:t>
      </w:r>
      <w:r w:rsidRPr="00BD433C">
        <w:rPr>
          <w:rFonts w:ascii="Times New Roman" w:eastAsia="Times New Roman" w:hAnsi="Times New Roman"/>
          <w:b/>
          <w:bCs/>
          <w:lang w:eastAsia="zh-CN"/>
        </w:rPr>
        <w:t xml:space="preserve">  ............................... zł </w:t>
      </w:r>
    </w:p>
    <w:p w14:paraId="3B655443" w14:textId="77777777" w:rsidR="00BD433C" w:rsidRPr="00BD433C" w:rsidRDefault="00BD433C" w:rsidP="00BD433C">
      <w:pPr>
        <w:spacing w:after="120" w:line="240" w:lineRule="auto"/>
        <w:ind w:right="-68" w:firstLine="0"/>
        <w:rPr>
          <w:rFonts w:ascii="Times New Roman" w:eastAsia="Times New Roman" w:hAnsi="Times New Roman"/>
          <w:bCs/>
          <w:lang w:eastAsia="zh-CN"/>
        </w:rPr>
      </w:pPr>
      <w:r w:rsidRPr="00BD433C">
        <w:rPr>
          <w:rFonts w:ascii="Times New Roman" w:eastAsia="Times New Roman" w:hAnsi="Times New Roman"/>
          <w:lang w:eastAsia="zh-CN"/>
        </w:rPr>
        <w:t xml:space="preserve">netto:   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............................... zł  +  należny podatek </w:t>
      </w:r>
      <w:r w:rsidRPr="00BD433C">
        <w:rPr>
          <w:rFonts w:ascii="Times New Roman" w:eastAsia="Times New Roman" w:hAnsi="Times New Roman"/>
          <w:lang w:eastAsia="zh-CN"/>
        </w:rPr>
        <w:t>VAT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 ......................  zł tj. stawka VAT ….. %</w:t>
      </w:r>
    </w:p>
    <w:p w14:paraId="395E622F" w14:textId="77777777" w:rsidR="00BD433C" w:rsidRPr="00BD433C" w:rsidRDefault="00BD433C" w:rsidP="00BD433C">
      <w:pPr>
        <w:spacing w:after="0" w:line="240" w:lineRule="auto"/>
        <w:ind w:right="-68" w:firstLine="0"/>
        <w:rPr>
          <w:rFonts w:ascii="Times New Roman" w:eastAsia="Times New Roman" w:hAnsi="Times New Roman"/>
          <w:b/>
          <w:bCs/>
          <w:lang w:eastAsia="zh-CN"/>
        </w:rPr>
      </w:pPr>
      <w:r w:rsidRPr="00BD433C">
        <w:rPr>
          <w:rFonts w:ascii="Times New Roman" w:eastAsia="Times New Roman" w:hAnsi="Times New Roman"/>
          <w:b/>
          <w:bCs/>
          <w:lang w:eastAsia="zh-CN"/>
        </w:rPr>
        <w:t>w tym:</w:t>
      </w:r>
    </w:p>
    <w:p w14:paraId="74E988BA" w14:textId="48BDDB2A" w:rsidR="00BD433C" w:rsidRPr="00BD433C" w:rsidRDefault="00BD433C" w:rsidP="00BD433C">
      <w:pPr>
        <w:spacing w:after="120" w:line="240" w:lineRule="auto"/>
        <w:ind w:right="-68" w:firstLine="0"/>
        <w:rPr>
          <w:rFonts w:ascii="Times New Roman" w:eastAsia="Times New Roman" w:hAnsi="Times New Roman"/>
          <w:b/>
          <w:bCs/>
          <w:lang w:eastAsia="zh-CN"/>
        </w:rPr>
      </w:pPr>
      <w:r w:rsidRPr="00BD433C">
        <w:rPr>
          <w:rFonts w:ascii="Times New Roman" w:eastAsia="Times New Roman" w:hAnsi="Times New Roman"/>
          <w:bCs/>
          <w:lang w:eastAsia="zh-CN"/>
        </w:rPr>
        <w:t xml:space="preserve">Zamówienie obejmuje przeprowadzenie maksymalnie </w:t>
      </w:r>
      <w:r>
        <w:rPr>
          <w:rFonts w:ascii="Times New Roman" w:eastAsia="Times New Roman" w:hAnsi="Times New Roman"/>
          <w:bCs/>
          <w:lang w:eastAsia="zh-CN"/>
        </w:rPr>
        <w:t>10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 godzin (przez godzin</w:t>
      </w:r>
      <w:r>
        <w:rPr>
          <w:rFonts w:ascii="Times New Roman" w:eastAsia="Times New Roman" w:hAnsi="Times New Roman"/>
          <w:bCs/>
          <w:lang w:eastAsia="zh-CN"/>
        </w:rPr>
        <w:t>ę rozumie się godzinę zegarową</w:t>
      </w:r>
      <w:r w:rsidRPr="00BD433C">
        <w:rPr>
          <w:rFonts w:ascii="Times New Roman" w:eastAsia="Times New Roman" w:hAnsi="Times New Roman"/>
          <w:bCs/>
          <w:lang w:eastAsia="zh-CN"/>
        </w:rPr>
        <w:t xml:space="preserve">) </w:t>
      </w:r>
      <w:r w:rsidR="008F13FB">
        <w:rPr>
          <w:rFonts w:ascii="Times New Roman" w:eastAsia="Times New Roman" w:hAnsi="Times New Roman"/>
          <w:bCs/>
          <w:lang w:eastAsia="zh-CN"/>
        </w:rPr>
        <w:t xml:space="preserve">relaksacji misami </w:t>
      </w:r>
      <w:r w:rsidR="00287F2B">
        <w:rPr>
          <w:rFonts w:ascii="Times New Roman" w:eastAsia="Times New Roman" w:hAnsi="Times New Roman"/>
          <w:bCs/>
          <w:lang w:eastAsia="zh-CN"/>
        </w:rPr>
        <w:t>dźwiękowymi</w:t>
      </w:r>
      <w:r w:rsidR="008F13FB">
        <w:rPr>
          <w:rFonts w:ascii="Times New Roman" w:eastAsia="Times New Roman" w:hAnsi="Times New Roman"/>
          <w:bCs/>
          <w:lang w:eastAsia="zh-CN"/>
        </w:rPr>
        <w:t xml:space="preserve"> </w:t>
      </w:r>
    </w:p>
    <w:p w14:paraId="3E2F37BD" w14:textId="45B25B6F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1 godzina zajęć </w:t>
      </w:r>
      <w:r w:rsidR="00287F2B">
        <w:rPr>
          <w:rFonts w:ascii="Times New Roman" w:eastAsia="Times New Roman" w:hAnsi="Times New Roman"/>
          <w:bCs/>
          <w:lang w:eastAsia="zh-CN"/>
        </w:rPr>
        <w:t xml:space="preserve">relaksacji </w:t>
      </w:r>
      <w:r w:rsidR="008F13FB">
        <w:rPr>
          <w:rFonts w:ascii="Times New Roman" w:eastAsia="Times New Roman" w:hAnsi="Times New Roman"/>
          <w:bCs/>
          <w:lang w:eastAsia="zh-CN"/>
        </w:rPr>
        <w:t xml:space="preserve">misami </w:t>
      </w:r>
      <w:r w:rsidR="0027265C">
        <w:rPr>
          <w:rFonts w:ascii="Times New Roman" w:eastAsia="Times New Roman" w:hAnsi="Times New Roman"/>
          <w:bCs/>
          <w:lang w:eastAsia="zh-CN"/>
        </w:rPr>
        <w:t>dźwiękowymi</w:t>
      </w:r>
      <w:bookmarkStart w:id="0" w:name="_GoBack"/>
      <w:bookmarkEnd w:id="0"/>
      <w:r w:rsidRPr="00BD433C">
        <w:rPr>
          <w:rFonts w:ascii="Times New Roman" w:hAnsi="Times New Roman" w:cs="Times New Roman"/>
        </w:rPr>
        <w:t>:</w:t>
      </w:r>
    </w:p>
    <w:p w14:paraId="347A245A" w14:textId="77777777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brutto:  ............................... zł </w:t>
      </w:r>
    </w:p>
    <w:p w14:paraId="4CD1709A" w14:textId="77777777" w:rsidR="00BD433C" w:rsidRPr="00BD433C" w:rsidRDefault="00BD433C" w:rsidP="00BD433C">
      <w:pPr>
        <w:pStyle w:val="Akapitzlist"/>
        <w:spacing w:before="120" w:after="0" w:line="240" w:lineRule="auto"/>
        <w:ind w:left="720" w:right="-68" w:firstLine="0"/>
        <w:rPr>
          <w:rFonts w:ascii="Times New Roman" w:hAnsi="Times New Roman" w:cs="Times New Roman"/>
        </w:rPr>
      </w:pPr>
      <w:r w:rsidRPr="00BD433C">
        <w:rPr>
          <w:rFonts w:ascii="Times New Roman" w:hAnsi="Times New Roman" w:cs="Times New Roman"/>
        </w:rPr>
        <w:t xml:space="preserve">netto:   </w:t>
      </w:r>
      <w:r>
        <w:rPr>
          <w:rFonts w:ascii="Times New Roman" w:hAnsi="Times New Roman" w:cs="Times New Roman"/>
        </w:rPr>
        <w:t xml:space="preserve"> ..............................</w:t>
      </w:r>
      <w:r w:rsidRPr="00BD433C">
        <w:rPr>
          <w:rFonts w:ascii="Times New Roman" w:hAnsi="Times New Roman" w:cs="Times New Roman"/>
        </w:rPr>
        <w:t xml:space="preserve"> zł  +  należny podatek VAT  ......................  zł tj. stawka VAT ….. %</w:t>
      </w:r>
    </w:p>
    <w:p w14:paraId="41DA763D" w14:textId="77777777" w:rsidR="00BD433C" w:rsidRDefault="00BD433C" w:rsidP="002A69D1">
      <w:pPr>
        <w:spacing w:before="120" w:after="0" w:line="240" w:lineRule="auto"/>
        <w:ind w:right="-68" w:firstLine="0"/>
        <w:rPr>
          <w:rFonts w:ascii="Times New Roman" w:hAnsi="Times New Roman"/>
          <w:sz w:val="20"/>
          <w:szCs w:val="20"/>
        </w:rPr>
      </w:pPr>
    </w:p>
    <w:p w14:paraId="556093B3" w14:textId="77777777" w:rsidR="008F13FB" w:rsidRDefault="004C2F10" w:rsidP="00645EA5">
      <w:pPr>
        <w:tabs>
          <w:tab w:val="num" w:pos="709"/>
          <w:tab w:val="left" w:pos="2340"/>
        </w:tabs>
        <w:spacing w:after="0" w:line="240" w:lineRule="auto"/>
        <w:ind w:right="-28" w:firstLine="0"/>
        <w:rPr>
          <w:rFonts w:ascii="Times New Roman" w:hAnsi="Times New Roman"/>
          <w:b/>
          <w:szCs w:val="20"/>
        </w:rPr>
      </w:pPr>
      <w:r w:rsidRPr="00922B16">
        <w:rPr>
          <w:rFonts w:ascii="Times New Roman" w:hAnsi="Times New Roman"/>
          <w:b/>
          <w:szCs w:val="20"/>
          <w:u w:val="single"/>
        </w:rPr>
        <w:t>Oświadczam/-y, że:</w:t>
      </w:r>
      <w:r w:rsidRPr="00922B16">
        <w:rPr>
          <w:rFonts w:ascii="Times New Roman" w:hAnsi="Times New Roman"/>
          <w:b/>
          <w:szCs w:val="20"/>
        </w:rPr>
        <w:t xml:space="preserve"> </w:t>
      </w:r>
    </w:p>
    <w:p w14:paraId="6DDBDB3F" w14:textId="6847A235" w:rsidR="004C2F10" w:rsidRPr="008F13FB" w:rsidRDefault="004C2F10" w:rsidP="008F13FB">
      <w:pPr>
        <w:pStyle w:val="Akapitzlist"/>
        <w:numPr>
          <w:ilvl w:val="0"/>
          <w:numId w:val="12"/>
        </w:numPr>
        <w:tabs>
          <w:tab w:val="num" w:pos="709"/>
          <w:tab w:val="left" w:pos="2340"/>
        </w:tabs>
        <w:spacing w:after="0" w:line="240" w:lineRule="auto"/>
        <w:ind w:left="284" w:right="-28" w:hanging="284"/>
        <w:rPr>
          <w:rFonts w:ascii="Times New Roman" w:hAnsi="Times New Roman"/>
          <w:b/>
          <w:szCs w:val="20"/>
        </w:rPr>
      </w:pPr>
      <w:r w:rsidRPr="008F13FB">
        <w:rPr>
          <w:rFonts w:ascii="Times New Roman" w:hAnsi="Times New Roman"/>
          <w:szCs w:val="20"/>
        </w:rPr>
        <w:t>na czas reali</w:t>
      </w:r>
      <w:r w:rsidR="008F13FB" w:rsidRPr="008F13FB">
        <w:rPr>
          <w:rFonts w:ascii="Times New Roman" w:hAnsi="Times New Roman"/>
          <w:szCs w:val="20"/>
        </w:rPr>
        <w:t xml:space="preserve">zacji każdej części zamówienia, na którą składam ofertę, </w:t>
      </w:r>
      <w:r w:rsidR="004E2ED6" w:rsidRPr="008F13FB">
        <w:rPr>
          <w:rFonts w:ascii="Times New Roman" w:hAnsi="Times New Roman"/>
          <w:szCs w:val="20"/>
        </w:rPr>
        <w:t>zapewnię/zapewnimy co najmniej jedną osobę, która spełnia</w:t>
      </w:r>
      <w:r w:rsidRPr="008F13FB">
        <w:rPr>
          <w:rFonts w:ascii="Times New Roman" w:hAnsi="Times New Roman"/>
          <w:szCs w:val="20"/>
        </w:rPr>
        <w:t xml:space="preserve"> wymogi określone w</w:t>
      </w:r>
      <w:r w:rsidR="008F13FB" w:rsidRPr="008F13FB">
        <w:rPr>
          <w:rFonts w:ascii="Times New Roman" w:hAnsi="Times New Roman"/>
          <w:szCs w:val="20"/>
        </w:rPr>
        <w:t xml:space="preserve"> Opisie przedmi</w:t>
      </w:r>
      <w:r w:rsidR="008F13FB">
        <w:rPr>
          <w:rFonts w:ascii="Times New Roman" w:hAnsi="Times New Roman"/>
          <w:szCs w:val="20"/>
        </w:rPr>
        <w:t>otu zamówienia dla danej usługi;</w:t>
      </w:r>
    </w:p>
    <w:p w14:paraId="0B3F35DA" w14:textId="2DD0BDF3" w:rsidR="008F13FB" w:rsidRPr="008F13FB" w:rsidRDefault="00156B5E" w:rsidP="009A3D07">
      <w:pPr>
        <w:pStyle w:val="Akapitzlist"/>
        <w:numPr>
          <w:ilvl w:val="0"/>
          <w:numId w:val="12"/>
        </w:numPr>
        <w:tabs>
          <w:tab w:val="num" w:pos="709"/>
          <w:tab w:val="left" w:pos="2340"/>
        </w:tabs>
        <w:spacing w:after="0" w:line="240" w:lineRule="auto"/>
        <w:ind w:left="284" w:right="-28" w:hanging="284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szCs w:val="20"/>
        </w:rPr>
        <w:t xml:space="preserve">zapoznałem się z </w:t>
      </w:r>
      <w:r w:rsidR="008F13FB" w:rsidRPr="008F13FB">
        <w:rPr>
          <w:rFonts w:ascii="Times New Roman" w:hAnsi="Times New Roman"/>
          <w:szCs w:val="20"/>
        </w:rPr>
        <w:t>Ogłoszeniem informacji o zamówieniu wraz z załącznikami i nie wnoszę do</w:t>
      </w:r>
      <w:r>
        <w:rPr>
          <w:rFonts w:ascii="Times New Roman" w:hAnsi="Times New Roman"/>
          <w:szCs w:val="20"/>
        </w:rPr>
        <w:t xml:space="preserve"> niego</w:t>
      </w:r>
      <w:r w:rsidR="008F13FB" w:rsidRPr="008F13FB">
        <w:rPr>
          <w:rFonts w:ascii="Times New Roman" w:hAnsi="Times New Roman"/>
          <w:szCs w:val="20"/>
        </w:rPr>
        <w:t xml:space="preserve"> zastrzeżeń oraz zdobyłem konieczne informacje do przygotowa</w:t>
      </w:r>
      <w:r w:rsidR="008F13FB">
        <w:rPr>
          <w:rFonts w:ascii="Times New Roman" w:hAnsi="Times New Roman"/>
          <w:szCs w:val="20"/>
        </w:rPr>
        <w:t>nia oferty</w:t>
      </w:r>
    </w:p>
    <w:p w14:paraId="5E8AA718" w14:textId="0269D5D9" w:rsidR="008F13FB" w:rsidRPr="009A3D07" w:rsidRDefault="008F13FB" w:rsidP="009A3D07">
      <w:pPr>
        <w:pStyle w:val="Akapitzlist"/>
        <w:numPr>
          <w:ilvl w:val="0"/>
          <w:numId w:val="12"/>
        </w:numPr>
        <w:tabs>
          <w:tab w:val="num" w:pos="709"/>
          <w:tab w:val="left" w:pos="2340"/>
        </w:tabs>
        <w:spacing w:after="0" w:line="240" w:lineRule="auto"/>
        <w:ind w:left="284" w:right="-28" w:hanging="284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szCs w:val="20"/>
        </w:rPr>
        <w:t xml:space="preserve">zaakceptowałem wzór projektowanych postanowień umownych i zobowiązuję się w przypadku wyboru oferty do zawarcia umowy na wyżej </w:t>
      </w:r>
      <w:r w:rsidRPr="008F13FB">
        <w:rPr>
          <w:rFonts w:ascii="Times New Roman" w:hAnsi="Times New Roman"/>
          <w:szCs w:val="20"/>
        </w:rPr>
        <w:t>wymienionych warunkach w miejscu i terminie wyznaczonym przez Zamawiającego</w:t>
      </w:r>
      <w:r w:rsidR="009A3D07">
        <w:rPr>
          <w:rFonts w:ascii="Times New Roman" w:hAnsi="Times New Roman"/>
          <w:szCs w:val="20"/>
        </w:rPr>
        <w:t>;</w:t>
      </w:r>
    </w:p>
    <w:p w14:paraId="0A8126C5" w14:textId="77777777" w:rsidR="009A3D07" w:rsidRPr="009A3D07" w:rsidRDefault="009A3D07" w:rsidP="009A3D07">
      <w:pPr>
        <w:pStyle w:val="Akapitzlist"/>
        <w:numPr>
          <w:ilvl w:val="0"/>
          <w:numId w:val="12"/>
        </w:numPr>
        <w:tabs>
          <w:tab w:val="num" w:pos="709"/>
          <w:tab w:val="left" w:pos="2340"/>
        </w:tabs>
        <w:spacing w:after="0" w:line="240" w:lineRule="auto"/>
        <w:ind w:left="284" w:right="-28" w:hanging="284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szCs w:val="20"/>
        </w:rPr>
        <w:t>w cenie oferty zostały uwzględnione wszystkie koszty wykonania zamówienia;</w:t>
      </w:r>
    </w:p>
    <w:p w14:paraId="233103CB" w14:textId="17B9186E" w:rsidR="009A3D07" w:rsidRPr="009A3D07" w:rsidRDefault="009A3D07" w:rsidP="009A3D07">
      <w:pPr>
        <w:pStyle w:val="Akapitzlist"/>
        <w:numPr>
          <w:ilvl w:val="0"/>
          <w:numId w:val="12"/>
        </w:numPr>
        <w:tabs>
          <w:tab w:val="num" w:pos="709"/>
          <w:tab w:val="left" w:pos="2340"/>
        </w:tabs>
        <w:spacing w:after="120" w:line="240" w:lineRule="auto"/>
        <w:ind w:left="284" w:right="-28" w:hanging="284"/>
        <w:rPr>
          <w:rFonts w:ascii="Times New Roman" w:hAnsi="Times New Roman"/>
          <w:b/>
          <w:szCs w:val="20"/>
        </w:rPr>
      </w:pPr>
      <w:r w:rsidRPr="009A3D07">
        <w:rPr>
          <w:rFonts w:ascii="Times New Roman" w:hAnsi="Times New Roman"/>
          <w:szCs w:val="20"/>
        </w:rPr>
        <w:t xml:space="preserve">wyrażam zgodę na dokonywanie przez Zamawiającego płatności w systemie podzielonej płatności tzw. </w:t>
      </w:r>
      <w:proofErr w:type="spellStart"/>
      <w:r w:rsidRPr="009A3D07">
        <w:rPr>
          <w:rFonts w:ascii="Times New Roman" w:hAnsi="Times New Roman"/>
          <w:szCs w:val="20"/>
        </w:rPr>
        <w:t>split</w:t>
      </w:r>
      <w:proofErr w:type="spellEnd"/>
      <w:r w:rsidRPr="009A3D07">
        <w:rPr>
          <w:rFonts w:ascii="Times New Roman" w:hAnsi="Times New Roman"/>
          <w:szCs w:val="20"/>
        </w:rPr>
        <w:t xml:space="preserve"> </w:t>
      </w:r>
      <w:proofErr w:type="spellStart"/>
      <w:r w:rsidRPr="009A3D07">
        <w:rPr>
          <w:rFonts w:ascii="Times New Roman" w:hAnsi="Times New Roman"/>
          <w:szCs w:val="20"/>
        </w:rPr>
        <w:t>payment</w:t>
      </w:r>
      <w:proofErr w:type="spellEnd"/>
    </w:p>
    <w:p w14:paraId="39FAD72E" w14:textId="77777777" w:rsidR="009A3D07" w:rsidRPr="00645EA5" w:rsidRDefault="009A3D07" w:rsidP="009A3D07">
      <w:pPr>
        <w:suppressAutoHyphens/>
        <w:spacing w:after="0" w:line="240" w:lineRule="auto"/>
        <w:ind w:firstLine="0"/>
        <w:rPr>
          <w:rFonts w:ascii="Times New Roman" w:eastAsia="Times New Roman" w:hAnsi="Times New Roman"/>
          <w:lang w:eastAsia="zh-CN"/>
        </w:rPr>
      </w:pPr>
      <w:r w:rsidRPr="00645EA5">
        <w:rPr>
          <w:rFonts w:ascii="Times New Roman" w:eastAsia="Times New Roman" w:hAnsi="Times New Roman"/>
          <w:lang w:eastAsia="zh-CN"/>
        </w:rPr>
        <w:t>Przedmiot zamówienia wykonam z udziałem Podwykonawców (wypełnić, jeżeli dotyczy):</w:t>
      </w:r>
    </w:p>
    <w:p w14:paraId="671DE46A" w14:textId="77777777" w:rsidR="009A3D07" w:rsidRPr="00645EA5" w:rsidRDefault="009A3D07" w:rsidP="009A3D07">
      <w:pPr>
        <w:suppressAutoHyphens/>
        <w:spacing w:after="0" w:line="240" w:lineRule="auto"/>
        <w:ind w:firstLine="0"/>
        <w:rPr>
          <w:rFonts w:ascii="Times New Roman" w:eastAsia="Times New Roman" w:hAnsi="Times New Roman"/>
          <w:kern w:val="2"/>
          <w:lang w:eastAsia="ja-JP"/>
        </w:rPr>
      </w:pPr>
      <w:r w:rsidRPr="00645EA5">
        <w:rPr>
          <w:rFonts w:ascii="Times New Roman" w:eastAsia="Times New Roman" w:hAnsi="Times New Roman"/>
          <w:kern w:val="2"/>
          <w:lang w:eastAsia="ja-JP"/>
        </w:rPr>
        <w:t>w zakresie: ..............................................   Podwykonawca:..............................................</w:t>
      </w:r>
    </w:p>
    <w:p w14:paraId="00D09525" w14:textId="77777777" w:rsidR="009A3D07" w:rsidRPr="00645EA5" w:rsidRDefault="009A3D07" w:rsidP="009A3D07">
      <w:pPr>
        <w:suppressAutoHyphens/>
        <w:spacing w:after="0" w:line="240" w:lineRule="auto"/>
        <w:ind w:firstLine="0"/>
        <w:rPr>
          <w:rFonts w:ascii="Times New Roman" w:eastAsia="Times New Roman" w:hAnsi="Times New Roman"/>
          <w:lang w:eastAsia="zh-CN"/>
        </w:rPr>
      </w:pPr>
      <w:r w:rsidRPr="00645EA5">
        <w:rPr>
          <w:rFonts w:ascii="Times New Roman" w:eastAsia="Times New Roman" w:hAnsi="Times New Roman"/>
          <w:lang w:eastAsia="zh-CN"/>
        </w:rPr>
        <w:t>w zakresie: ..............................................   Podwykonawca:..............................................</w:t>
      </w:r>
    </w:p>
    <w:p w14:paraId="5CF66FBA" w14:textId="77777777" w:rsidR="009A3D07" w:rsidRPr="00645EA5" w:rsidRDefault="009A3D07" w:rsidP="009A3D07">
      <w:pPr>
        <w:suppressAutoHyphens/>
        <w:spacing w:after="0" w:line="240" w:lineRule="auto"/>
        <w:ind w:firstLine="0"/>
        <w:rPr>
          <w:rFonts w:ascii="Times New Roman" w:eastAsia="Times New Roman" w:hAnsi="Times New Roman"/>
          <w:lang w:eastAsia="zh-CN"/>
        </w:rPr>
      </w:pPr>
      <w:r w:rsidRPr="00645EA5">
        <w:rPr>
          <w:rFonts w:ascii="Times New Roman" w:eastAsia="Times New Roman" w:hAnsi="Times New Roman"/>
          <w:lang w:eastAsia="zh-CN"/>
        </w:rPr>
        <w:t>w zakresie: ..............................................   Podwykonawca:..............................................</w:t>
      </w:r>
    </w:p>
    <w:p w14:paraId="65FA307B" w14:textId="77777777" w:rsidR="009A3D07" w:rsidRPr="00645EA5" w:rsidRDefault="009A3D07" w:rsidP="004C2F10">
      <w:pPr>
        <w:suppressAutoHyphens/>
        <w:autoSpaceDN w:val="0"/>
        <w:spacing w:after="0" w:line="240" w:lineRule="auto"/>
        <w:ind w:firstLine="0"/>
        <w:textAlignment w:val="baseline"/>
        <w:rPr>
          <w:rFonts w:ascii="Times New Roman" w:hAnsi="Times New Roman"/>
          <w:b/>
          <w:szCs w:val="20"/>
        </w:rPr>
      </w:pPr>
    </w:p>
    <w:p w14:paraId="4A22CC27" w14:textId="7F99D68D" w:rsidR="009A3D07" w:rsidRPr="00645EA5" w:rsidRDefault="009A3D07" w:rsidP="004C2F10">
      <w:pPr>
        <w:suppressAutoHyphens/>
        <w:autoSpaceDN w:val="0"/>
        <w:spacing w:after="0" w:line="240" w:lineRule="auto"/>
        <w:ind w:firstLine="0"/>
        <w:textAlignment w:val="baseline"/>
        <w:rPr>
          <w:rFonts w:ascii="Times New Roman" w:eastAsia="Times New Roman" w:hAnsi="Times New Roman"/>
          <w:b/>
          <w:lang w:eastAsia="zh-CN"/>
        </w:rPr>
      </w:pPr>
      <w:r w:rsidRPr="00645EA5">
        <w:rPr>
          <w:rFonts w:ascii="Times New Roman" w:eastAsia="Times New Roman" w:hAnsi="Times New Roman"/>
          <w:lang w:eastAsia="zh-CN"/>
        </w:rPr>
        <w:t>OŚWIADCZAMY,</w:t>
      </w:r>
      <w:r w:rsidRPr="00645EA5">
        <w:rPr>
          <w:rFonts w:ascii="Times New Roman" w:eastAsia="Times New Roman" w:hAnsi="Times New Roman"/>
          <w:bCs/>
          <w:lang w:eastAsia="zh-CN"/>
        </w:rPr>
        <w:t xml:space="preserve"> że wybór naszej oferty: (</w:t>
      </w:r>
      <w:r w:rsidRPr="00645EA5">
        <w:rPr>
          <w:rFonts w:ascii="Times New Roman" w:eastAsia="Times New Roman" w:hAnsi="Times New Roman"/>
          <w:b/>
          <w:lang w:eastAsia="zh-CN"/>
        </w:rPr>
        <w:t>zaznaczyć właściwe)</w:t>
      </w:r>
    </w:p>
    <w:p w14:paraId="61330704" w14:textId="77777777" w:rsidR="009A3D07" w:rsidRPr="009A3D07" w:rsidRDefault="009A3D07" w:rsidP="009A3D07">
      <w:pPr>
        <w:suppressAutoHyphens/>
        <w:spacing w:after="120" w:line="240" w:lineRule="auto"/>
        <w:ind w:left="284" w:firstLine="0"/>
        <w:jc w:val="left"/>
        <w:rPr>
          <w:rFonts w:ascii="Times New Roman" w:eastAsia="Times New Roman" w:hAnsi="Times New Roman"/>
          <w:bCs/>
          <w:sz w:val="20"/>
          <w:szCs w:val="20"/>
          <w:lang w:eastAsia="zh-CN"/>
        </w:rPr>
      </w:pPr>
      <w:r w:rsidRPr="009A3D07">
        <w:rPr>
          <w:rFonts w:ascii="Times New Roman" w:eastAsia="Times New Roman" w:hAnsi="Times New Roman"/>
          <w:bCs/>
          <w:sz w:val="20"/>
          <w:szCs w:val="20"/>
          <w:lang w:eastAsia="zh-CN"/>
        </w:rPr>
        <w:sym w:font="Symbol" w:char="F080"/>
      </w:r>
      <w:r w:rsidRPr="009A3D07">
        <w:rPr>
          <w:rFonts w:ascii="Times New Roman" w:eastAsia="Times New Roman" w:hAnsi="Times New Roman"/>
          <w:bCs/>
          <w:sz w:val="20"/>
          <w:szCs w:val="20"/>
          <w:lang w:eastAsia="zh-CN"/>
        </w:rPr>
        <w:t xml:space="preserve"> </w:t>
      </w:r>
      <w:r w:rsidRPr="009A3D07">
        <w:rPr>
          <w:rFonts w:ascii="Times New Roman" w:eastAsia="Times New Roman" w:hAnsi="Times New Roman"/>
          <w:bCs/>
          <w:szCs w:val="20"/>
          <w:lang w:eastAsia="zh-CN"/>
        </w:rPr>
        <w:t>nie będzie prowadzić u Zamawiającego do powstania obowiązku podatkowego zgodnie z ustawą z dnia 11 marca 2014 r. o podatku od towarów i usług (</w:t>
      </w:r>
      <w:proofErr w:type="spellStart"/>
      <w:r w:rsidRPr="009A3D07">
        <w:rPr>
          <w:rFonts w:ascii="Times New Roman" w:eastAsia="Times New Roman" w:hAnsi="Times New Roman"/>
          <w:bCs/>
          <w:szCs w:val="20"/>
          <w:lang w:eastAsia="zh-CN"/>
        </w:rPr>
        <w:t>t.j</w:t>
      </w:r>
      <w:proofErr w:type="spellEnd"/>
      <w:r w:rsidRPr="009A3D07">
        <w:rPr>
          <w:rFonts w:ascii="Times New Roman" w:eastAsia="Times New Roman" w:hAnsi="Times New Roman"/>
          <w:bCs/>
          <w:szCs w:val="20"/>
          <w:lang w:eastAsia="zh-CN"/>
        </w:rPr>
        <w:t>. Dz.U. z 2023 r. poz. 1570 ze zm.).</w:t>
      </w:r>
    </w:p>
    <w:p w14:paraId="7DA10AA7" w14:textId="77777777" w:rsidR="009A3D07" w:rsidRPr="009A3D07" w:rsidRDefault="009A3D07" w:rsidP="009A3D07">
      <w:pPr>
        <w:suppressAutoHyphens/>
        <w:spacing w:after="120" w:line="240" w:lineRule="auto"/>
        <w:ind w:left="284" w:firstLine="0"/>
        <w:rPr>
          <w:rFonts w:ascii="Times New Roman" w:eastAsia="Times New Roman" w:hAnsi="Times New Roman"/>
          <w:bCs/>
          <w:sz w:val="20"/>
          <w:szCs w:val="20"/>
          <w:lang w:eastAsia="zh-CN"/>
        </w:rPr>
      </w:pPr>
      <w:r w:rsidRPr="009A3D07">
        <w:rPr>
          <w:rFonts w:ascii="Times New Roman" w:eastAsia="Times New Roman" w:hAnsi="Times New Roman"/>
          <w:bCs/>
          <w:sz w:val="20"/>
          <w:szCs w:val="20"/>
          <w:lang w:eastAsia="zh-CN"/>
        </w:rPr>
        <w:sym w:font="Symbol" w:char="F080"/>
      </w:r>
      <w:r w:rsidRPr="009A3D07">
        <w:rPr>
          <w:rFonts w:ascii="Times New Roman" w:eastAsia="Times New Roman" w:hAnsi="Times New Roman"/>
          <w:bCs/>
          <w:sz w:val="20"/>
          <w:szCs w:val="20"/>
          <w:lang w:eastAsia="zh-CN"/>
        </w:rPr>
        <w:t xml:space="preserve"> </w:t>
      </w:r>
      <w:r w:rsidRPr="009A3D07">
        <w:rPr>
          <w:rFonts w:ascii="Times New Roman" w:eastAsia="Times New Roman" w:hAnsi="Times New Roman"/>
          <w:bCs/>
          <w:szCs w:val="20"/>
          <w:lang w:eastAsia="zh-CN"/>
        </w:rPr>
        <w:t>będzie prowadzić u Zamawiającego do powstania obowiązku podatkowego zgodnie z ustawą z dnia 11 marca 2014 r. o podatku od towarów i usług (</w:t>
      </w:r>
      <w:proofErr w:type="spellStart"/>
      <w:r w:rsidRPr="009A3D07">
        <w:rPr>
          <w:rFonts w:ascii="Times New Roman" w:eastAsia="Times New Roman" w:hAnsi="Times New Roman"/>
          <w:bCs/>
          <w:szCs w:val="20"/>
          <w:lang w:eastAsia="zh-CN"/>
        </w:rPr>
        <w:t>t.j</w:t>
      </w:r>
      <w:proofErr w:type="spellEnd"/>
      <w:r w:rsidRPr="009A3D07">
        <w:rPr>
          <w:rFonts w:ascii="Times New Roman" w:eastAsia="Times New Roman" w:hAnsi="Times New Roman"/>
          <w:bCs/>
          <w:szCs w:val="20"/>
          <w:lang w:eastAsia="zh-CN"/>
        </w:rPr>
        <w:t>. Dz.U. z 2023 r. poz. 1570 ze zm.), wobec czego wskazujemy nazwę (rodzaj) towaru lub usługi, których dostawa lub świadczenie będzie prowadzić do obowiązku jego powstania oraz ich wartość bez kwoty podatku: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19"/>
        <w:gridCol w:w="2551"/>
        <w:gridCol w:w="2948"/>
      </w:tblGrid>
      <w:tr w:rsidR="009A3D07" w:rsidRPr="009A3D07" w14:paraId="1397DA90" w14:textId="77777777" w:rsidTr="009A3D07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16C35E" w14:textId="77777777" w:rsidR="009A3D07" w:rsidRPr="009A3D07" w:rsidRDefault="009A3D07" w:rsidP="009A3D07">
            <w:pPr>
              <w:suppressAutoHyphens/>
              <w:spacing w:after="120" w:line="240" w:lineRule="auto"/>
              <w:ind w:firstLine="0"/>
              <w:jc w:val="left"/>
              <w:rPr>
                <w:rFonts w:eastAsia="Times New Roman" w:cs="Calibri"/>
                <w:bCs/>
                <w:lang w:eastAsia="zh-CN"/>
              </w:rPr>
            </w:pPr>
            <w:r w:rsidRPr="009A3D07">
              <w:rPr>
                <w:rFonts w:eastAsia="Times New Roman" w:cs="Calibri"/>
                <w:bCs/>
                <w:lang w:eastAsia="zh-CN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051CE7A" w14:textId="77777777" w:rsidR="009A3D07" w:rsidRPr="009A3D07" w:rsidRDefault="009A3D07" w:rsidP="009A3D07">
            <w:pPr>
              <w:suppressAutoHyphens/>
              <w:spacing w:after="120" w:line="240" w:lineRule="auto"/>
              <w:ind w:firstLine="0"/>
              <w:jc w:val="left"/>
              <w:rPr>
                <w:rFonts w:eastAsia="Times New Roman" w:cs="Calibri"/>
                <w:bCs/>
                <w:lang w:eastAsia="zh-CN"/>
              </w:rPr>
            </w:pPr>
            <w:r w:rsidRPr="009A3D07">
              <w:rPr>
                <w:rFonts w:eastAsia="Times New Roman" w:cs="Calibri"/>
                <w:bCs/>
                <w:lang w:eastAsia="zh-CN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6B1CA7" w14:textId="77777777" w:rsidR="009A3D07" w:rsidRPr="009A3D07" w:rsidRDefault="009A3D07" w:rsidP="009A3D07">
            <w:pPr>
              <w:suppressAutoHyphens/>
              <w:spacing w:after="120" w:line="240" w:lineRule="auto"/>
              <w:ind w:firstLine="0"/>
              <w:jc w:val="left"/>
              <w:rPr>
                <w:rFonts w:eastAsia="Times New Roman" w:cs="Calibri"/>
                <w:bCs/>
                <w:lang w:eastAsia="zh-CN"/>
              </w:rPr>
            </w:pPr>
            <w:r w:rsidRPr="009A3D07">
              <w:rPr>
                <w:rFonts w:eastAsia="Times New Roman" w:cs="Calibri"/>
                <w:bCs/>
                <w:lang w:eastAsia="zh-CN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6EFBC" w14:textId="77777777" w:rsidR="009A3D07" w:rsidRPr="009A3D07" w:rsidRDefault="009A3D07" w:rsidP="009A3D07">
            <w:pPr>
              <w:suppressAutoHyphens/>
              <w:spacing w:after="120" w:line="240" w:lineRule="auto"/>
              <w:ind w:firstLine="0"/>
              <w:jc w:val="left"/>
              <w:rPr>
                <w:rFonts w:eastAsia="Times New Roman" w:cs="Calibri"/>
                <w:bCs/>
                <w:lang w:eastAsia="zh-CN"/>
              </w:rPr>
            </w:pPr>
            <w:r w:rsidRPr="009A3D07">
              <w:rPr>
                <w:rFonts w:eastAsia="Times New Roman" w:cs="Calibri"/>
                <w:bCs/>
                <w:lang w:eastAsia="zh-CN"/>
              </w:rPr>
              <w:t>Stawka podatku od towarów i usług, która zgodnie z wiedzą Wykonawcy, będzie miała zastosowanie</w:t>
            </w:r>
          </w:p>
        </w:tc>
      </w:tr>
      <w:tr w:rsidR="009A3D07" w:rsidRPr="009A3D07" w14:paraId="5CC6A5A1" w14:textId="77777777" w:rsidTr="009A3D0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82EE" w14:textId="77777777" w:rsidR="009A3D07" w:rsidRPr="009A3D07" w:rsidRDefault="009A3D07" w:rsidP="009A3D07">
            <w:pPr>
              <w:suppressAutoHyphens/>
              <w:spacing w:after="120" w:line="240" w:lineRule="auto"/>
              <w:ind w:firstLine="0"/>
              <w:jc w:val="left"/>
              <w:rPr>
                <w:rFonts w:eastAsia="Times New Roman" w:cs="Calibri"/>
                <w:bCs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C47" w14:textId="77777777" w:rsidR="009A3D07" w:rsidRPr="009A3D07" w:rsidRDefault="009A3D07" w:rsidP="009A3D07">
            <w:pPr>
              <w:suppressAutoHyphens/>
              <w:spacing w:after="120" w:line="240" w:lineRule="auto"/>
              <w:ind w:firstLine="0"/>
              <w:jc w:val="left"/>
              <w:rPr>
                <w:rFonts w:eastAsia="Times New Roman" w:cs="Calibri"/>
                <w:bCs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C523" w14:textId="77777777" w:rsidR="009A3D07" w:rsidRPr="009A3D07" w:rsidRDefault="009A3D07" w:rsidP="009A3D07">
            <w:pPr>
              <w:suppressAutoHyphens/>
              <w:spacing w:after="120" w:line="240" w:lineRule="auto"/>
              <w:ind w:firstLine="0"/>
              <w:jc w:val="left"/>
              <w:rPr>
                <w:rFonts w:eastAsia="Times New Roman" w:cs="Calibri"/>
                <w:bCs/>
                <w:lang w:eastAsia="zh-C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A549" w14:textId="77777777" w:rsidR="009A3D07" w:rsidRPr="009A3D07" w:rsidRDefault="009A3D07" w:rsidP="009A3D07">
            <w:pPr>
              <w:suppressAutoHyphens/>
              <w:spacing w:after="120" w:line="240" w:lineRule="auto"/>
              <w:ind w:firstLine="0"/>
              <w:jc w:val="left"/>
              <w:rPr>
                <w:rFonts w:eastAsia="Times New Roman" w:cs="Calibri"/>
                <w:bCs/>
                <w:lang w:eastAsia="zh-CN"/>
              </w:rPr>
            </w:pPr>
          </w:p>
        </w:tc>
      </w:tr>
    </w:tbl>
    <w:p w14:paraId="4BC8D3BC" w14:textId="707DC0FA" w:rsidR="009A3D07" w:rsidRPr="009A3D07" w:rsidRDefault="009A3D07" w:rsidP="009A3D07">
      <w:pPr>
        <w:suppressAutoHyphens/>
        <w:spacing w:after="0" w:line="240" w:lineRule="auto"/>
        <w:ind w:right="28" w:firstLine="0"/>
        <w:rPr>
          <w:rFonts w:eastAsia="Times New Roman" w:cs="Calibri"/>
          <w:i/>
          <w:iCs/>
          <w:sz w:val="16"/>
          <w:szCs w:val="16"/>
          <w:lang w:eastAsia="zh-CN"/>
        </w:rPr>
      </w:pPr>
      <w:r w:rsidRPr="009A3D07">
        <w:rPr>
          <w:rFonts w:eastAsia="Times New Roman" w:cs="Calibri"/>
          <w:i/>
          <w:iCs/>
          <w:sz w:val="16"/>
          <w:szCs w:val="16"/>
          <w:lang w:eastAsia="zh-CN"/>
        </w:rPr>
        <w:t>Wypełnić o ile wybór oferty prowadziłby do powstania u Zamawiającego obowiązku podatkowego zgodnie z przepisami</w:t>
      </w:r>
      <w:r w:rsidRPr="009A3D07">
        <w:rPr>
          <w:rFonts w:eastAsia="Times New Roman" w:cs="Calibri"/>
          <w:i/>
          <w:iCs/>
          <w:sz w:val="16"/>
          <w:szCs w:val="16"/>
          <w:lang w:eastAsia="zh-CN"/>
        </w:rPr>
        <w:br/>
        <w:t>o podatku od towaru i usług w przeciwnym razie zostawić niewypełnione.</w:t>
      </w:r>
      <w:r w:rsidRPr="009A3D07">
        <w:rPr>
          <w:rFonts w:ascii="Candara" w:eastAsia="Times New Roman" w:hAnsi="Candara" w:cs="Calibri"/>
          <w:bCs/>
          <w:i/>
          <w:sz w:val="20"/>
          <w:szCs w:val="20"/>
          <w:lang w:eastAsia="zh-CN"/>
        </w:rPr>
        <w:t xml:space="preserve"> </w:t>
      </w:r>
      <w:r w:rsidRPr="009A3D07">
        <w:rPr>
          <w:rFonts w:eastAsia="Times New Roman"/>
          <w:iCs/>
          <w:sz w:val="16"/>
          <w:szCs w:val="16"/>
          <w:lang w:eastAsia="zh-CN"/>
        </w:rPr>
        <w:t xml:space="preserve">Brak zaznaczenia spowoduje, iż  Zamawiający uzna, iż wybór oferty nie będzie prowadził do powstania obowiązku podatkowego po stronie Zamawiającego. </w:t>
      </w:r>
    </w:p>
    <w:p w14:paraId="03D0E38D" w14:textId="17D01AC0" w:rsidR="004C2F10" w:rsidRPr="00922B16" w:rsidRDefault="004C2F10" w:rsidP="004C2F10">
      <w:pPr>
        <w:spacing w:after="0" w:line="240" w:lineRule="auto"/>
        <w:ind w:firstLine="0"/>
        <w:rPr>
          <w:rFonts w:ascii="Times New Roman" w:hAnsi="Times New Roman"/>
          <w:i/>
          <w:szCs w:val="20"/>
        </w:rPr>
      </w:pPr>
    </w:p>
    <w:p w14:paraId="7FB64F71" w14:textId="77777777" w:rsidR="004C2F10" w:rsidRPr="00922B16" w:rsidRDefault="004C2F10" w:rsidP="004C2F10">
      <w:pPr>
        <w:spacing w:after="0" w:line="100" w:lineRule="atLeast"/>
        <w:ind w:right="-28" w:firstLine="0"/>
        <w:rPr>
          <w:rFonts w:ascii="Times New Roman" w:hAnsi="Times New Roman"/>
          <w:b/>
          <w:sz w:val="12"/>
          <w:szCs w:val="20"/>
          <w:u w:val="single"/>
        </w:rPr>
      </w:pPr>
    </w:p>
    <w:p w14:paraId="0F30DA9F" w14:textId="77777777" w:rsidR="004E2ED6" w:rsidRPr="004E2ED6" w:rsidRDefault="004E2ED6" w:rsidP="004E2ED6">
      <w:pPr>
        <w:spacing w:after="0" w:line="240" w:lineRule="auto"/>
        <w:ind w:firstLine="0"/>
        <w:jc w:val="left"/>
        <w:rPr>
          <w:rFonts w:ascii="Times New Roman" w:hAnsi="Times New Roman"/>
          <w:szCs w:val="20"/>
        </w:rPr>
      </w:pPr>
      <w:r w:rsidRPr="004E2ED6">
        <w:rPr>
          <w:rFonts w:ascii="Times New Roman" w:hAnsi="Times New Roman"/>
          <w:szCs w:val="20"/>
        </w:rPr>
        <w:t>Jestem mikro przedsiębiorstwem……..........…………(TAK/NIE)</w:t>
      </w:r>
    </w:p>
    <w:p w14:paraId="603FD123" w14:textId="77777777" w:rsidR="004E2ED6" w:rsidRPr="004E2ED6" w:rsidRDefault="004E2ED6" w:rsidP="004E2ED6">
      <w:pPr>
        <w:spacing w:after="0" w:line="240" w:lineRule="auto"/>
        <w:ind w:firstLine="0"/>
        <w:jc w:val="left"/>
        <w:rPr>
          <w:rFonts w:ascii="Times New Roman" w:hAnsi="Times New Roman"/>
          <w:szCs w:val="20"/>
        </w:rPr>
      </w:pPr>
      <w:r w:rsidRPr="004E2ED6">
        <w:rPr>
          <w:rFonts w:ascii="Times New Roman" w:hAnsi="Times New Roman"/>
          <w:szCs w:val="20"/>
        </w:rPr>
        <w:t>Jestem małym przedsiębiorstwem……..........…………(TAK/NIE)</w:t>
      </w:r>
    </w:p>
    <w:p w14:paraId="01B66581" w14:textId="4D60BE95" w:rsidR="009A3D07" w:rsidRPr="009A3D07" w:rsidRDefault="004E2ED6" w:rsidP="009A3D07">
      <w:pPr>
        <w:spacing w:after="120" w:line="240" w:lineRule="auto"/>
        <w:ind w:firstLine="0"/>
        <w:jc w:val="left"/>
        <w:rPr>
          <w:rFonts w:ascii="Times New Roman" w:hAnsi="Times New Roman"/>
          <w:szCs w:val="20"/>
        </w:rPr>
      </w:pPr>
      <w:r w:rsidRPr="004E2ED6">
        <w:rPr>
          <w:rFonts w:ascii="Times New Roman" w:hAnsi="Times New Roman"/>
          <w:szCs w:val="20"/>
        </w:rPr>
        <w:t>Jestem średnim przedsiębiorstwem……..........…………(TAK/NIE)</w:t>
      </w:r>
    </w:p>
    <w:p w14:paraId="1FE73149" w14:textId="77777777" w:rsidR="00D662DA" w:rsidRPr="00D662DA" w:rsidRDefault="00D662DA" w:rsidP="00D66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176" w:firstLine="0"/>
        <w:rPr>
          <w:rFonts w:ascii="Times New Roman" w:hAnsi="Times New Roman"/>
          <w:lang w:eastAsia="pl-PL"/>
        </w:rPr>
      </w:pPr>
      <w:r w:rsidRPr="00D662DA">
        <w:rPr>
          <w:rFonts w:ascii="Times New Roman" w:hAnsi="Times New Roman"/>
          <w:b/>
          <w:bCs/>
          <w:lang w:eastAsia="pl-PL"/>
        </w:rPr>
        <w:t>Mikroprzedsiębiorstwo:</w:t>
      </w:r>
      <w:r w:rsidRPr="00D662DA">
        <w:rPr>
          <w:rFonts w:ascii="Times New Roman" w:hAnsi="Times New Roman"/>
          <w:lang w:eastAsia="pl-PL"/>
        </w:rPr>
        <w:t xml:space="preserve"> przedsiębiorstwo, które zatrudnia mniej niż 10 osób i którego roczny obrót lub roczna suma bilansowa nie przekracza 2 milionów EUR.</w:t>
      </w:r>
    </w:p>
    <w:p w14:paraId="035A8F0C" w14:textId="77777777" w:rsidR="00D662DA" w:rsidRPr="00D662DA" w:rsidRDefault="00D662DA" w:rsidP="00D66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176" w:firstLine="0"/>
        <w:rPr>
          <w:rFonts w:ascii="Times New Roman" w:hAnsi="Times New Roman"/>
          <w:lang w:eastAsia="pl-PL"/>
        </w:rPr>
      </w:pPr>
      <w:r w:rsidRPr="00D662DA">
        <w:rPr>
          <w:rFonts w:ascii="Times New Roman" w:hAnsi="Times New Roman"/>
          <w:b/>
          <w:bCs/>
          <w:lang w:eastAsia="pl-PL"/>
        </w:rPr>
        <w:t>Małe przedsiębiorstwo</w:t>
      </w:r>
      <w:r w:rsidRPr="00D662DA">
        <w:rPr>
          <w:rFonts w:ascii="Times New Roman" w:hAnsi="Times New Roman"/>
          <w:lang w:eastAsia="pl-PL"/>
        </w:rPr>
        <w:t>: przedsiębiorstwo, które zatrudnia mniej niż 50 osób i którego roczny obrót lub roczna suma bilansowa nie przekracza 10 milionów EUR.</w:t>
      </w:r>
    </w:p>
    <w:p w14:paraId="442E6473" w14:textId="77777777" w:rsidR="00D662DA" w:rsidRPr="00D662DA" w:rsidRDefault="00D662DA" w:rsidP="00D66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7"/>
          <w:tab w:val="left" w:pos="374"/>
        </w:tabs>
        <w:autoSpaceDE w:val="0"/>
        <w:spacing w:after="0" w:line="240" w:lineRule="auto"/>
        <w:ind w:left="176" w:firstLine="0"/>
        <w:rPr>
          <w:rFonts w:ascii="Times New Roman" w:hAnsi="Times New Roman"/>
          <w:lang w:eastAsia="pl-PL"/>
        </w:rPr>
      </w:pPr>
      <w:r w:rsidRPr="00D662DA">
        <w:rPr>
          <w:rFonts w:ascii="Times New Roman" w:hAnsi="Times New Roman"/>
          <w:lang w:eastAsia="pl-PL"/>
        </w:rPr>
        <w:tab/>
      </w:r>
      <w:r w:rsidRPr="00D662DA">
        <w:rPr>
          <w:rFonts w:ascii="Times New Roman" w:hAnsi="Times New Roman"/>
          <w:b/>
          <w:bCs/>
          <w:lang w:eastAsia="pl-PL"/>
        </w:rPr>
        <w:t>Średnie przedsiębiorstwa:</w:t>
      </w:r>
      <w:r w:rsidRPr="00D662DA">
        <w:rPr>
          <w:rFonts w:ascii="Times New Roman" w:hAnsi="Times New Roman"/>
          <w:lang w:eastAsia="pl-PL"/>
        </w:rPr>
        <w:t xml:space="preserve"> przedsiębiorstwa, które nie są mikroprzedsiębiorstwami ani małymi przedsiębiorstwami i które zatrudniają mniej niż 250 osób i których roczny obrót nie przekracza 50 milionów EUR lub roczna suma bilansowa nie przekracza 43 milionów EUR.</w:t>
      </w:r>
    </w:p>
    <w:p w14:paraId="7323D869" w14:textId="77777777" w:rsidR="009A3D07" w:rsidRDefault="009A3D07" w:rsidP="009A3D07">
      <w:pPr>
        <w:suppressAutoHyphens/>
        <w:autoSpaceDN w:val="0"/>
        <w:spacing w:after="0" w:line="240" w:lineRule="auto"/>
        <w:ind w:firstLine="0"/>
        <w:textAlignment w:val="baseline"/>
        <w:rPr>
          <w:rFonts w:ascii="Times New Roman" w:hAnsi="Times New Roman"/>
          <w:kern w:val="3"/>
          <w:szCs w:val="20"/>
        </w:rPr>
      </w:pPr>
    </w:p>
    <w:p w14:paraId="246A4F6E" w14:textId="77777777" w:rsidR="009A3D07" w:rsidRPr="00922B16" w:rsidRDefault="009A3D07" w:rsidP="009A3D07">
      <w:pPr>
        <w:suppressAutoHyphens/>
        <w:autoSpaceDN w:val="0"/>
        <w:spacing w:after="0" w:line="240" w:lineRule="auto"/>
        <w:ind w:firstLine="0"/>
        <w:textAlignment w:val="baseline"/>
        <w:rPr>
          <w:rFonts w:ascii="Times New Roman" w:hAnsi="Times New Roman"/>
          <w:kern w:val="3"/>
          <w:sz w:val="10"/>
          <w:szCs w:val="20"/>
        </w:rPr>
      </w:pPr>
      <w:r w:rsidRPr="00922B16">
        <w:rPr>
          <w:rFonts w:ascii="Times New Roman" w:hAnsi="Times New Roman"/>
          <w:kern w:val="3"/>
          <w:szCs w:val="20"/>
        </w:rPr>
        <w:t>Oświadczam/-my, że</w:t>
      </w:r>
      <w:r w:rsidRPr="00922B16">
        <w:rPr>
          <w:rFonts w:ascii="Times New Roman" w:hAnsi="Times New Roman"/>
          <w:b/>
          <w:kern w:val="3"/>
          <w:szCs w:val="20"/>
        </w:rPr>
        <w:t xml:space="preserve"> </w:t>
      </w:r>
      <w:r w:rsidRPr="00922B16">
        <w:rPr>
          <w:rFonts w:ascii="Times New Roman" w:hAnsi="Times New Roman"/>
          <w:kern w:val="3"/>
          <w:szCs w:val="20"/>
        </w:rPr>
        <w:t xml:space="preserve">wypełniłam/-em/-liśmy obowiązki informacyjne przewidziane w art.13 lub art.14 </w:t>
      </w:r>
      <w:r w:rsidRPr="00922B16">
        <w:rPr>
          <w:rFonts w:ascii="Times New Roman" w:hAnsi="Times New Roman"/>
          <w:i/>
          <w:kern w:val="3"/>
          <w:szCs w:val="20"/>
        </w:rPr>
        <w:t xml:space="preserve">RODO </w:t>
      </w:r>
      <w:r>
        <w:rPr>
          <w:rFonts w:ascii="Times New Roman" w:hAnsi="Times New Roman"/>
          <w:kern w:val="3"/>
          <w:szCs w:val="20"/>
          <w:vertAlign w:val="superscript"/>
        </w:rPr>
        <w:t>(1</w:t>
      </w:r>
      <w:r w:rsidRPr="00922B16">
        <w:rPr>
          <w:rFonts w:ascii="Times New Roman" w:hAnsi="Times New Roman"/>
          <w:kern w:val="3"/>
          <w:szCs w:val="20"/>
          <w:vertAlign w:val="superscript"/>
        </w:rPr>
        <w:t>)</w:t>
      </w:r>
      <w:r w:rsidRPr="00922B16">
        <w:rPr>
          <w:rFonts w:ascii="Times New Roman" w:hAnsi="Times New Roman"/>
          <w:kern w:val="3"/>
          <w:szCs w:val="20"/>
        </w:rPr>
        <w:t xml:space="preserve"> wobec osób fizycznych, od których dane osobowe bezpośredni</w:t>
      </w:r>
      <w:r>
        <w:rPr>
          <w:rFonts w:ascii="Times New Roman" w:hAnsi="Times New Roman"/>
          <w:kern w:val="3"/>
          <w:szCs w:val="20"/>
        </w:rPr>
        <w:t>o lub pośrednio pozyskałam/-em/</w:t>
      </w:r>
      <w:r w:rsidRPr="00922B16">
        <w:rPr>
          <w:rFonts w:ascii="Times New Roman" w:hAnsi="Times New Roman"/>
          <w:kern w:val="3"/>
          <w:szCs w:val="20"/>
        </w:rPr>
        <w:t>-liśmy w celu ubiegania się o udzielenie zamówienia publicznego w niniejszym postępowaniu, a</w:t>
      </w:r>
      <w:r>
        <w:rPr>
          <w:rFonts w:ascii="Times New Roman" w:hAnsi="Times New Roman"/>
          <w:kern w:val="3"/>
          <w:szCs w:val="20"/>
        </w:rPr>
        <w:t> </w:t>
      </w:r>
      <w:r w:rsidRPr="00922B16">
        <w:rPr>
          <w:rFonts w:ascii="Times New Roman" w:hAnsi="Times New Roman"/>
          <w:kern w:val="3"/>
          <w:szCs w:val="20"/>
        </w:rPr>
        <w:t xml:space="preserve">także zobowiązuję/-jemy się dopełnić ww. obowiązków wobec osób, których dane pozyskam/-my. </w:t>
      </w:r>
    </w:p>
    <w:p w14:paraId="1D75E895" w14:textId="77777777" w:rsidR="009A3D07" w:rsidRPr="00922B16" w:rsidRDefault="009A3D07" w:rsidP="009A3D07">
      <w:pPr>
        <w:suppressAutoHyphens/>
        <w:autoSpaceDN w:val="0"/>
        <w:spacing w:after="0" w:line="240" w:lineRule="auto"/>
        <w:ind w:left="284" w:firstLine="0"/>
        <w:textAlignment w:val="baseline"/>
        <w:rPr>
          <w:rFonts w:ascii="Times New Roman" w:eastAsia="Times New Roman" w:hAnsi="Times New Roman"/>
          <w:b/>
          <w:i/>
          <w:kern w:val="3"/>
          <w:sz w:val="6"/>
          <w:lang w:eastAsia="pl-PL"/>
        </w:rPr>
      </w:pPr>
    </w:p>
    <w:p w14:paraId="42D0663F" w14:textId="4F6869C1" w:rsidR="008F6AF2" w:rsidRDefault="009A3D07" w:rsidP="009A3D07">
      <w:pPr>
        <w:spacing w:after="0" w:line="240" w:lineRule="auto"/>
        <w:ind w:right="-28"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b/>
          <w:szCs w:val="20"/>
          <w:vertAlign w:val="superscript"/>
        </w:rPr>
        <w:lastRenderedPageBreak/>
        <w:t>(1</w:t>
      </w:r>
      <w:r w:rsidRPr="00922B16">
        <w:rPr>
          <w:rFonts w:ascii="Times New Roman" w:hAnsi="Times New Roman"/>
          <w:b/>
          <w:szCs w:val="20"/>
          <w:vertAlign w:val="superscript"/>
        </w:rPr>
        <w:t>)</w:t>
      </w:r>
      <w:r w:rsidRPr="00922B16">
        <w:rPr>
          <w:rFonts w:ascii="Times New Roman" w:eastAsia="Times New Roman" w:hAnsi="Times New Roman"/>
          <w:i/>
          <w:sz w:val="20"/>
          <w:szCs w:val="18"/>
          <w:lang w:eastAsia="pl-PL"/>
        </w:rPr>
        <w:t xml:space="preserve"> rozporządzenie Parlamentu Europejskiego i Rady (UE) 2016/679 z dnia 27 kwietnia 2016 roku w sprawie ochrony osób fizycznych w związku z przetwarzaniem danych osobowych i w sprawie swob</w:t>
      </w:r>
      <w:r>
        <w:rPr>
          <w:rFonts w:ascii="Times New Roman" w:eastAsia="Times New Roman" w:hAnsi="Times New Roman"/>
          <w:i/>
          <w:sz w:val="20"/>
          <w:szCs w:val="18"/>
          <w:lang w:eastAsia="pl-PL"/>
        </w:rPr>
        <w:t xml:space="preserve">odnego przepływu takich danych </w:t>
      </w:r>
      <w:r w:rsidRPr="00922B16">
        <w:rPr>
          <w:rFonts w:ascii="Times New Roman" w:eastAsia="Times New Roman" w:hAnsi="Times New Roman"/>
          <w:i/>
          <w:sz w:val="20"/>
          <w:szCs w:val="18"/>
          <w:lang w:eastAsia="pl-PL"/>
        </w:rPr>
        <w:t>oraz uchylenia dyrektywy 95/46/WE (ogólne rozporządzenie o ochronie danych) (Dz. Urz. UE L 119 z 04.05.2016, str. 1)</w:t>
      </w:r>
    </w:p>
    <w:p w14:paraId="5C14C8DB" w14:textId="77777777" w:rsidR="009A3D07" w:rsidRDefault="009A3D07" w:rsidP="004C2F10">
      <w:pPr>
        <w:spacing w:after="0" w:line="240" w:lineRule="auto"/>
        <w:ind w:right="-28" w:firstLine="0"/>
        <w:rPr>
          <w:rFonts w:ascii="Times New Roman" w:hAnsi="Times New Roman"/>
          <w:szCs w:val="20"/>
        </w:rPr>
      </w:pPr>
    </w:p>
    <w:p w14:paraId="2C6DF1BA" w14:textId="77777777" w:rsidR="00922B16" w:rsidRPr="00922B16" w:rsidRDefault="00922B16" w:rsidP="00922B16">
      <w:pPr>
        <w:spacing w:after="0" w:line="240" w:lineRule="auto"/>
        <w:ind w:right="-28" w:firstLine="0"/>
        <w:rPr>
          <w:rFonts w:ascii="Times New Roman" w:eastAsia="Times New Roman" w:hAnsi="Times New Roman"/>
          <w:lang w:eastAsia="zh-CN"/>
        </w:rPr>
      </w:pPr>
      <w:r w:rsidRPr="00922B16">
        <w:rPr>
          <w:rFonts w:ascii="Times New Roman" w:eastAsia="Times New Roman" w:hAnsi="Times New Roman"/>
          <w:lang w:eastAsia="zh-CN"/>
        </w:rPr>
        <w:t>Odpis lub informacja z Krajowego Rejestru Sądowego / Centralnej Ewidencji i Informacji o Działalności Gospodarczej lub innego właściwego rejestru dostępne są pod adresami:</w:t>
      </w:r>
    </w:p>
    <w:p w14:paraId="10DF33D5" w14:textId="288B8E66" w:rsidR="00922B16" w:rsidRPr="00922B16" w:rsidRDefault="00922B16" w:rsidP="00922B16">
      <w:pPr>
        <w:spacing w:after="0"/>
        <w:ind w:firstLine="0"/>
        <w:rPr>
          <w:rFonts w:ascii="Times New Roman" w:eastAsia="Times New Roman" w:hAnsi="Times New Roman"/>
          <w:lang w:val="de-DE"/>
        </w:rPr>
      </w:pPr>
      <w:r w:rsidRPr="00922B16">
        <w:rPr>
          <w:rFonts w:ascii="Times New Roman" w:hAnsi="Times New Roman"/>
        </w:rPr>
        <w:sym w:font="Symbol" w:char="F080"/>
      </w:r>
      <w:r w:rsidRPr="00922B16">
        <w:rPr>
          <w:rFonts w:ascii="Times New Roman" w:eastAsia="Times New Roman" w:hAnsi="Times New Roman"/>
          <w:lang w:val="de-DE"/>
        </w:rPr>
        <w:t xml:space="preserve"> </w:t>
      </w:r>
      <w:hyperlink r:id="rId7" w:history="1">
        <w:r w:rsidRPr="00922B16">
          <w:rPr>
            <w:rFonts w:ascii="Times New Roman" w:eastAsia="Times New Roman" w:hAnsi="Times New Roman"/>
            <w:color w:val="0000FF"/>
            <w:u w:val="single"/>
            <w:lang w:val="de-DE"/>
          </w:rPr>
          <w:t>https://ekrs.ms.gov.pl/web/wyszukiwarka-krs/strona-glowna/index.html</w:t>
        </w:r>
      </w:hyperlink>
      <w:r w:rsidRPr="00922B16">
        <w:rPr>
          <w:rFonts w:ascii="Times New Roman" w:eastAsia="Times New Roman" w:hAnsi="Times New Roman"/>
          <w:lang w:val="de-DE"/>
        </w:rPr>
        <w:t xml:space="preserve"> *</w:t>
      </w:r>
      <w:r w:rsidR="00D57FC8">
        <w:rPr>
          <w:rFonts w:ascii="Times New Roman" w:eastAsia="Times New Roman" w:hAnsi="Times New Roman"/>
          <w:lang w:val="de-DE"/>
        </w:rPr>
        <w:t>***</w:t>
      </w:r>
    </w:p>
    <w:p w14:paraId="5DD41BE3" w14:textId="0CE2A45E" w:rsidR="00922B16" w:rsidRPr="00922B16" w:rsidRDefault="00922B16" w:rsidP="00922B16">
      <w:pPr>
        <w:spacing w:before="120"/>
        <w:ind w:firstLine="0"/>
        <w:contextualSpacing/>
        <w:rPr>
          <w:rFonts w:ascii="Times New Roman" w:eastAsia="Times New Roman" w:hAnsi="Times New Roman"/>
          <w:lang w:val="de-DE"/>
        </w:rPr>
      </w:pPr>
      <w:r w:rsidRPr="00922B16">
        <w:rPr>
          <w:rFonts w:ascii="Times New Roman" w:eastAsia="Times New Roman" w:hAnsi="Times New Roman"/>
        </w:rPr>
        <w:sym w:font="Symbol" w:char="F080"/>
      </w:r>
      <w:r w:rsidRPr="00922B16">
        <w:rPr>
          <w:rFonts w:ascii="Times New Roman" w:eastAsia="Times New Roman" w:hAnsi="Times New Roman"/>
          <w:lang w:val="de-DE"/>
        </w:rPr>
        <w:t xml:space="preserve"> </w:t>
      </w:r>
      <w:hyperlink r:id="rId8" w:history="1">
        <w:r w:rsidRPr="00922B16">
          <w:rPr>
            <w:rFonts w:ascii="Times New Roman" w:eastAsia="Times New Roman" w:hAnsi="Times New Roman"/>
            <w:color w:val="0000FF"/>
            <w:u w:val="single"/>
            <w:lang w:val="de-DE"/>
          </w:rPr>
          <w:t>https://prod.ceidg.gov.pl/ceidg/ceidg.public.ui/Search.aspx</w:t>
        </w:r>
      </w:hyperlink>
      <w:r w:rsidRPr="00922B16">
        <w:rPr>
          <w:rFonts w:ascii="Times New Roman" w:eastAsia="Times New Roman" w:hAnsi="Times New Roman"/>
          <w:lang w:val="de-DE"/>
        </w:rPr>
        <w:t xml:space="preserve"> *</w:t>
      </w:r>
      <w:r w:rsidR="00D57FC8">
        <w:rPr>
          <w:rFonts w:ascii="Times New Roman" w:eastAsia="Times New Roman" w:hAnsi="Times New Roman"/>
          <w:lang w:val="de-DE"/>
        </w:rPr>
        <w:t>***</w:t>
      </w:r>
    </w:p>
    <w:p w14:paraId="2D3EC56F" w14:textId="6DC85E4C" w:rsidR="00922B16" w:rsidRPr="00922B16" w:rsidRDefault="00922B16" w:rsidP="00922B16">
      <w:pPr>
        <w:spacing w:before="120" w:after="120"/>
        <w:ind w:firstLine="0"/>
        <w:contextualSpacing/>
        <w:rPr>
          <w:rFonts w:eastAsia="Times New Roman" w:cs="Calibri"/>
        </w:rPr>
      </w:pPr>
      <w:r w:rsidRPr="00922B16">
        <w:rPr>
          <w:rFonts w:eastAsia="Times New Roman" w:cs="Calibri"/>
        </w:rPr>
        <w:t>*</w:t>
      </w:r>
      <w:r w:rsidR="00D57FC8">
        <w:rPr>
          <w:rFonts w:eastAsia="Times New Roman" w:cs="Calibri"/>
        </w:rPr>
        <w:t>****</w:t>
      </w:r>
      <w:r w:rsidRPr="00D662DA">
        <w:rPr>
          <w:rFonts w:ascii="Times New Roman" w:eastAsia="Times New Roman" w:hAnsi="Times New Roman"/>
          <w:i/>
          <w:sz w:val="20"/>
          <w:szCs w:val="20"/>
        </w:rPr>
        <w:t>niepotrzebne skreślić</w:t>
      </w:r>
    </w:p>
    <w:p w14:paraId="714BD616" w14:textId="77777777" w:rsidR="004C2F10" w:rsidRPr="00627D32" w:rsidRDefault="004C2F10" w:rsidP="004C2F10">
      <w:pPr>
        <w:ind w:right="-68" w:firstLine="0"/>
        <w:rPr>
          <w:rFonts w:ascii="Times New Roman" w:hAnsi="Times New Roman"/>
          <w:sz w:val="20"/>
          <w:szCs w:val="20"/>
        </w:rPr>
      </w:pPr>
    </w:p>
    <w:p w14:paraId="0561069A" w14:textId="77777777" w:rsidR="004C2F10" w:rsidRDefault="004C2F10" w:rsidP="004C2F10">
      <w:pPr>
        <w:ind w:right="-68" w:firstLine="0"/>
        <w:rPr>
          <w:rFonts w:ascii="Times New Roman" w:hAnsi="Times New Roman"/>
          <w:szCs w:val="20"/>
        </w:rPr>
      </w:pPr>
      <w:r w:rsidRPr="00D662DA">
        <w:rPr>
          <w:rFonts w:ascii="Times New Roman" w:hAnsi="Times New Roman"/>
          <w:szCs w:val="20"/>
        </w:rPr>
        <w:t>Ofertę sporządzono w dniu ……………… 202</w:t>
      </w:r>
      <w:r w:rsidR="00924EBF">
        <w:rPr>
          <w:rFonts w:ascii="Times New Roman" w:hAnsi="Times New Roman"/>
          <w:szCs w:val="20"/>
        </w:rPr>
        <w:t>6</w:t>
      </w:r>
      <w:r w:rsidRPr="00D662DA">
        <w:rPr>
          <w:rFonts w:ascii="Times New Roman" w:hAnsi="Times New Roman"/>
          <w:szCs w:val="20"/>
        </w:rPr>
        <w:t xml:space="preserve"> r.</w:t>
      </w:r>
    </w:p>
    <w:p w14:paraId="36C50000" w14:textId="77777777" w:rsidR="00D57FC8" w:rsidRPr="00D662DA" w:rsidRDefault="00D57FC8" w:rsidP="004C2F10">
      <w:pPr>
        <w:ind w:right="-68" w:firstLine="0"/>
        <w:rPr>
          <w:rFonts w:ascii="Times New Roman" w:hAnsi="Times New Roman"/>
          <w:szCs w:val="20"/>
        </w:rPr>
      </w:pPr>
    </w:p>
    <w:p w14:paraId="7646F81E" w14:textId="77777777" w:rsidR="004C2F10" w:rsidRPr="00627D32" w:rsidRDefault="004C2F10" w:rsidP="004C2F10">
      <w:pPr>
        <w:spacing w:after="0"/>
        <w:ind w:left="3538" w:right="-68" w:firstLine="709"/>
        <w:jc w:val="center"/>
        <w:rPr>
          <w:rFonts w:ascii="Times New Roman" w:hAnsi="Times New Roman"/>
          <w:sz w:val="20"/>
          <w:szCs w:val="20"/>
        </w:rPr>
      </w:pPr>
      <w:r w:rsidRPr="00627D32">
        <w:rPr>
          <w:rFonts w:ascii="Times New Roman" w:hAnsi="Times New Roman"/>
          <w:sz w:val="20"/>
          <w:szCs w:val="20"/>
        </w:rPr>
        <w:t>………..….……………………………………………….</w:t>
      </w:r>
    </w:p>
    <w:p w14:paraId="64116DC0" w14:textId="2C899FD2" w:rsidR="004C2F10" w:rsidRPr="00D57FC8" w:rsidRDefault="004C2F10" w:rsidP="00D57FC8">
      <w:pPr>
        <w:ind w:left="4820" w:right="-68" w:hanging="220"/>
        <w:jc w:val="center"/>
        <w:rPr>
          <w:rFonts w:ascii="Times New Roman" w:hAnsi="Times New Roman"/>
          <w:i/>
          <w:sz w:val="20"/>
          <w:szCs w:val="20"/>
        </w:rPr>
      </w:pPr>
      <w:r w:rsidRPr="00627D32">
        <w:rPr>
          <w:rFonts w:ascii="Times New Roman" w:hAnsi="Times New Roman"/>
          <w:i/>
          <w:sz w:val="20"/>
          <w:szCs w:val="20"/>
        </w:rPr>
        <w:t>/pieczęć i podpis Wykonawcy lub osoby/osób                                        upoważnionych do reprezentowania Wykonawcy/</w:t>
      </w:r>
    </w:p>
    <w:p w14:paraId="0BAC3CF0" w14:textId="77777777" w:rsidR="004C2F10" w:rsidRPr="00D662DA" w:rsidRDefault="004C2F10" w:rsidP="004C2F1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3"/>
          <w:u w:val="single"/>
        </w:rPr>
      </w:pPr>
    </w:p>
    <w:p w14:paraId="69AA8306" w14:textId="77777777" w:rsidR="004C2F10" w:rsidRPr="00D662DA" w:rsidRDefault="004C2F10" w:rsidP="004C2F10">
      <w:pPr>
        <w:spacing w:after="40" w:line="240" w:lineRule="auto"/>
        <w:jc w:val="center"/>
        <w:rPr>
          <w:rFonts w:ascii="Times New Roman" w:hAnsi="Times New Roman"/>
          <w:b/>
        </w:rPr>
      </w:pPr>
      <w:r w:rsidRPr="00D662DA">
        <w:rPr>
          <w:rFonts w:ascii="Times New Roman" w:hAnsi="Times New Roman"/>
          <w:b/>
          <w:u w:val="single"/>
        </w:rPr>
        <w:t>INFORMACJE DODATKOWE:</w:t>
      </w:r>
      <w:r w:rsidRPr="00D662DA">
        <w:rPr>
          <w:rFonts w:ascii="Times New Roman" w:hAnsi="Times New Roman"/>
          <w:b/>
        </w:rPr>
        <w:t xml:space="preserve"> </w:t>
      </w:r>
      <w:r w:rsidR="00D662DA" w:rsidRPr="00D662DA">
        <w:rPr>
          <w:rFonts w:ascii="Times New Roman" w:hAnsi="Times New Roman"/>
          <w:b/>
          <w:vertAlign w:val="superscript"/>
        </w:rPr>
        <w:t>(2</w:t>
      </w:r>
      <w:r w:rsidRPr="00D662DA">
        <w:rPr>
          <w:rFonts w:ascii="Times New Roman" w:hAnsi="Times New Roman"/>
          <w:b/>
          <w:vertAlign w:val="superscript"/>
        </w:rPr>
        <w:t>)</w:t>
      </w:r>
    </w:p>
    <w:p w14:paraId="4D717417" w14:textId="77777777" w:rsidR="004C2F10" w:rsidRPr="00D662DA" w:rsidRDefault="004C2F10" w:rsidP="004C2F10">
      <w:pPr>
        <w:spacing w:after="0" w:line="100" w:lineRule="atLeast"/>
        <w:ind w:firstLine="0"/>
        <w:rPr>
          <w:rFonts w:ascii="Times New Roman" w:hAnsi="Times New Roman"/>
        </w:rPr>
      </w:pPr>
      <w:r w:rsidRPr="00D662DA">
        <w:rPr>
          <w:rFonts w:ascii="Times New Roman" w:hAnsi="Times New Roman"/>
        </w:rPr>
        <w:t>Dane niezbędne do zawarcia umowy w przypadku dokonania wyboru niniejszej oferty:</w:t>
      </w:r>
    </w:p>
    <w:tbl>
      <w:tblPr>
        <w:tblW w:w="912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2694"/>
        <w:gridCol w:w="3612"/>
        <w:gridCol w:w="2200"/>
        <w:gridCol w:w="40"/>
      </w:tblGrid>
      <w:tr w:rsidR="004C2F10" w:rsidRPr="00627D32" w14:paraId="70949854" w14:textId="77777777" w:rsidTr="00833BCA">
        <w:trPr>
          <w:trHeight w:val="385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7F7A50" w14:textId="77777777" w:rsidR="004C2F10" w:rsidRPr="00D662DA" w:rsidRDefault="004C2F10" w:rsidP="00833B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D662DA">
              <w:rPr>
                <w:rFonts w:ascii="Times New Roman" w:hAnsi="Times New Roman"/>
              </w:rP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840E60" w14:textId="77777777" w:rsidR="004C2F10" w:rsidRPr="00D662DA" w:rsidRDefault="00D662DA" w:rsidP="00833B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Osoba/-y zawierająca/-e umowę </w:t>
            </w:r>
            <w:r w:rsidR="004C2F10" w:rsidRPr="00D662DA">
              <w:rPr>
                <w:rFonts w:ascii="Times New Roman" w:hAnsi="Times New Roman"/>
              </w:rPr>
              <w:t>w imieniu Wykonawcy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28655F" w14:textId="77777777" w:rsidR="004C2F10" w:rsidRPr="00D662DA" w:rsidRDefault="004C2F10" w:rsidP="00833BCA">
            <w:pPr>
              <w:spacing w:after="0" w:line="240" w:lineRule="auto"/>
              <w:ind w:firstLine="0"/>
              <w:jc w:val="center"/>
            </w:pPr>
            <w:r w:rsidRPr="00D662DA">
              <w:rPr>
                <w:rFonts w:ascii="Times New Roman" w:hAnsi="Times New Roman"/>
              </w:rPr>
              <w:t>Imię i nazwisko (ewentualnie stanowisko)</w:t>
            </w:r>
          </w:p>
        </w:tc>
        <w:tc>
          <w:tcPr>
            <w:tcW w:w="40" w:type="dxa"/>
            <w:tcBorders>
              <w:left w:val="single" w:sz="4" w:space="0" w:color="000000"/>
            </w:tcBorders>
          </w:tcPr>
          <w:p w14:paraId="5AC5C7F3" w14:textId="77777777" w:rsidR="004C2F10" w:rsidRPr="00627D32" w:rsidRDefault="004C2F10" w:rsidP="00833BCA">
            <w:pPr>
              <w:snapToGrid w:val="0"/>
            </w:pPr>
          </w:p>
        </w:tc>
      </w:tr>
      <w:tr w:rsidR="004C2F10" w:rsidRPr="00627D32" w14:paraId="60D0F179" w14:textId="77777777" w:rsidTr="00833BCA">
        <w:trPr>
          <w:trHeight w:val="734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A4D3AB" w14:textId="77777777" w:rsidR="004C2F10" w:rsidRPr="00D662DA" w:rsidRDefault="004C2F10" w:rsidP="00833BCA">
            <w:pPr>
              <w:snapToGrid w:val="0"/>
              <w:spacing w:after="0" w:line="240" w:lineRule="auto"/>
              <w:ind w:firstLine="0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58F20E" w14:textId="77777777" w:rsidR="004C2F10" w:rsidRPr="00D662DA" w:rsidRDefault="004C2F10" w:rsidP="00833BCA">
            <w:pPr>
              <w:snapToGrid w:val="0"/>
              <w:spacing w:after="0" w:line="240" w:lineRule="auto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4AE000" w14:textId="77777777" w:rsidR="004C2F10" w:rsidRPr="00D662DA" w:rsidRDefault="004C2F10" w:rsidP="00833B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14:paraId="2F801C78" w14:textId="77777777" w:rsidR="004C2F10" w:rsidRPr="00627D32" w:rsidRDefault="004C2F10" w:rsidP="00833BCA">
            <w:pPr>
              <w:snapToGrid w:val="0"/>
            </w:pPr>
          </w:p>
        </w:tc>
      </w:tr>
      <w:tr w:rsidR="004C2F10" w:rsidRPr="00627D32" w14:paraId="674421B1" w14:textId="77777777" w:rsidTr="00833BCA">
        <w:trPr>
          <w:gridAfter w:val="1"/>
          <w:wAfter w:w="40" w:type="dxa"/>
          <w:trHeight w:val="421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ACC8C8B" w14:textId="77777777" w:rsidR="004C2F10" w:rsidRPr="00D662DA" w:rsidRDefault="004C2F10" w:rsidP="00833B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D662DA">
              <w:rPr>
                <w:rFonts w:ascii="Times New Roman" w:hAnsi="Times New Roman"/>
              </w:rP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388551" w14:textId="77777777" w:rsidR="004C2F10" w:rsidRPr="00D662DA" w:rsidRDefault="004C2F10" w:rsidP="00833B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D662DA">
              <w:rPr>
                <w:rFonts w:ascii="Times New Roman" w:hAnsi="Times New Roman"/>
              </w:rPr>
              <w:t xml:space="preserve">Osoba/-y odpowiedzialna/-e za kontakty z Zamawiającym </w:t>
            </w:r>
            <w:r w:rsidRPr="00D662DA">
              <w:rPr>
                <w:rFonts w:ascii="Times New Roman" w:hAnsi="Times New Roman"/>
              </w:rPr>
              <w:br/>
              <w:t>w sprawie realizacji umowy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5F3F95" w14:textId="77777777" w:rsidR="004C2F10" w:rsidRPr="00D662DA" w:rsidRDefault="004C2F10" w:rsidP="00833BC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D662DA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6F1BA" w14:textId="77777777" w:rsidR="004C2F10" w:rsidRPr="00D662DA" w:rsidRDefault="004C2F10" w:rsidP="00833BCA">
            <w:pPr>
              <w:spacing w:after="0" w:line="240" w:lineRule="auto"/>
              <w:ind w:firstLine="0"/>
              <w:jc w:val="center"/>
            </w:pPr>
            <w:r w:rsidRPr="00D662DA">
              <w:rPr>
                <w:rFonts w:ascii="Times New Roman" w:hAnsi="Times New Roman"/>
              </w:rPr>
              <w:t>faks/tel./e-mail</w:t>
            </w:r>
          </w:p>
        </w:tc>
      </w:tr>
      <w:tr w:rsidR="004C2F10" w:rsidRPr="00627D32" w14:paraId="0BE8300F" w14:textId="77777777" w:rsidTr="00833BCA">
        <w:trPr>
          <w:gridAfter w:val="1"/>
          <w:wAfter w:w="40" w:type="dxa"/>
          <w:trHeight w:val="676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BCD7B30" w14:textId="77777777" w:rsidR="004C2F10" w:rsidRPr="00D662DA" w:rsidRDefault="004C2F10" w:rsidP="00833BCA">
            <w:pPr>
              <w:snapToGrid w:val="0"/>
              <w:spacing w:after="0" w:line="240" w:lineRule="auto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4FBABE4" w14:textId="77777777" w:rsidR="004C2F10" w:rsidRPr="00D662DA" w:rsidRDefault="004C2F10" w:rsidP="00833BCA">
            <w:pPr>
              <w:snapToGrid w:val="0"/>
              <w:spacing w:after="0" w:line="240" w:lineRule="auto"/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FE204B" w14:textId="77777777" w:rsidR="004C2F10" w:rsidRPr="00D662DA" w:rsidRDefault="004C2F10" w:rsidP="00833BC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9CE9E" w14:textId="77777777" w:rsidR="004C2F10" w:rsidRPr="00D662DA" w:rsidRDefault="004C2F10" w:rsidP="00833BCA">
            <w:pPr>
              <w:snapToGrid w:val="0"/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4C2F10" w:rsidRPr="00627D32" w14:paraId="37D0ACFF" w14:textId="77777777" w:rsidTr="00833BCA">
        <w:trPr>
          <w:gridAfter w:val="1"/>
          <w:wAfter w:w="40" w:type="dxa"/>
          <w:trHeight w:val="714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886CD0" w14:textId="77777777" w:rsidR="004C2F10" w:rsidRPr="00D662DA" w:rsidRDefault="004C2F10" w:rsidP="00833BCA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D662DA">
              <w:rPr>
                <w:rFonts w:ascii="Times New Roman" w:hAnsi="Times New Roman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C35EB3" w14:textId="77777777" w:rsidR="004C2F10" w:rsidRPr="00D662DA" w:rsidRDefault="004C2F10" w:rsidP="00833BCA">
            <w:pPr>
              <w:snapToGrid w:val="0"/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D662DA">
              <w:rPr>
                <w:rFonts w:ascii="Times New Roman" w:hAnsi="Times New Roman"/>
              </w:rPr>
              <w:t xml:space="preserve">Urząd Skarbowy właściwy </w:t>
            </w:r>
            <w:r w:rsidRPr="00D662DA">
              <w:rPr>
                <w:rFonts w:ascii="Times New Roman" w:hAnsi="Times New Roman"/>
              </w:rPr>
              <w:br/>
              <w:t xml:space="preserve">dla Wykonawcy </w:t>
            </w:r>
            <w:r w:rsidR="00D662DA">
              <w:rPr>
                <w:rFonts w:ascii="Times New Roman" w:hAnsi="Times New Roman"/>
                <w:b/>
                <w:vertAlign w:val="superscript"/>
              </w:rPr>
              <w:t>(3</w:t>
            </w:r>
            <w:r w:rsidRPr="00D662DA">
              <w:rPr>
                <w:rFonts w:ascii="Times New Roman" w:hAnsi="Times New Roman"/>
                <w:b/>
                <w:vertAlign w:val="superscript"/>
              </w:rPr>
              <w:t>)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4CB87" w14:textId="77777777" w:rsidR="004C2F10" w:rsidRPr="00D662DA" w:rsidRDefault="004C2F10" w:rsidP="00833BCA">
            <w:pPr>
              <w:snapToGrid w:val="0"/>
              <w:spacing w:after="0" w:line="240" w:lineRule="auto"/>
              <w:ind w:firstLine="0"/>
              <w:jc w:val="left"/>
              <w:rPr>
                <w:rFonts w:ascii="Times New Roman" w:hAnsi="Times New Roman"/>
                <w:i/>
              </w:rPr>
            </w:pPr>
          </w:p>
        </w:tc>
      </w:tr>
    </w:tbl>
    <w:p w14:paraId="5B8979E4" w14:textId="77777777" w:rsidR="004C2F10" w:rsidRPr="00627D32" w:rsidRDefault="00D662DA" w:rsidP="004C2F10">
      <w:pPr>
        <w:spacing w:after="0" w:line="100" w:lineRule="atLeast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vertAlign w:val="superscript"/>
        </w:rPr>
        <w:t>(2</w:t>
      </w:r>
      <w:r w:rsidR="004C2F10" w:rsidRPr="00627D32">
        <w:rPr>
          <w:rFonts w:ascii="Times New Roman" w:hAnsi="Times New Roman"/>
          <w:b/>
          <w:sz w:val="20"/>
          <w:szCs w:val="20"/>
          <w:vertAlign w:val="superscript"/>
        </w:rPr>
        <w:t>)</w:t>
      </w:r>
      <w:r w:rsidR="004C2F10" w:rsidRPr="00627D32">
        <w:rPr>
          <w:rFonts w:ascii="Times New Roman" w:hAnsi="Times New Roman"/>
          <w:sz w:val="20"/>
          <w:szCs w:val="20"/>
        </w:rPr>
        <w:t xml:space="preserve"> w przypadku niepodania informacji dodatkowych Zamawiający wezwie Wykonawcę, którego oferta zostanie wybrana do podania ww. danych przed zawarciem umowy</w:t>
      </w:r>
    </w:p>
    <w:p w14:paraId="44161611" w14:textId="77777777" w:rsidR="004C2F10" w:rsidRDefault="00D662DA" w:rsidP="004C2F10">
      <w:pPr>
        <w:spacing w:before="120" w:after="120"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vertAlign w:val="superscript"/>
        </w:rPr>
        <w:t>(3</w:t>
      </w:r>
      <w:r w:rsidR="004C2F10" w:rsidRPr="00627D32">
        <w:rPr>
          <w:rFonts w:ascii="Times New Roman" w:hAnsi="Times New Roman"/>
          <w:b/>
          <w:sz w:val="20"/>
          <w:szCs w:val="20"/>
          <w:vertAlign w:val="superscript"/>
        </w:rPr>
        <w:t>)</w:t>
      </w:r>
      <w:r w:rsidR="004C2F10" w:rsidRPr="00627D32">
        <w:rPr>
          <w:rFonts w:ascii="Times New Roman" w:hAnsi="Times New Roman"/>
          <w:sz w:val="20"/>
          <w:szCs w:val="20"/>
        </w:rPr>
        <w:t xml:space="preserve"> wskazać: miejscowość oraz </w:t>
      </w:r>
      <w:r w:rsidR="004C2F10" w:rsidRPr="00627D32">
        <w:rPr>
          <w:rFonts w:ascii="Times New Roman" w:hAnsi="Times New Roman"/>
          <w:i/>
          <w:sz w:val="20"/>
          <w:szCs w:val="20"/>
        </w:rPr>
        <w:t>(jeżeli dotyczy)</w:t>
      </w:r>
      <w:r w:rsidR="004C2F10" w:rsidRPr="00627D32">
        <w:rPr>
          <w:rFonts w:ascii="Times New Roman" w:hAnsi="Times New Roman"/>
          <w:sz w:val="20"/>
          <w:szCs w:val="20"/>
        </w:rPr>
        <w:t xml:space="preserve"> numer Urzędu Skarbowego</w:t>
      </w:r>
    </w:p>
    <w:p w14:paraId="1E5955C8" w14:textId="77777777" w:rsidR="00310DAE" w:rsidRDefault="00310DAE" w:rsidP="00310DAE">
      <w:pPr>
        <w:ind w:right="-68" w:firstLine="0"/>
        <w:rPr>
          <w:rFonts w:ascii="Times New Roman" w:hAnsi="Times New Roman"/>
          <w:sz w:val="24"/>
          <w:szCs w:val="24"/>
        </w:rPr>
      </w:pPr>
    </w:p>
    <w:sectPr w:rsidR="00310DAE" w:rsidSect="004126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1418" w:bottom="737" w:left="1418" w:header="340" w:footer="17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B724C6" w16cex:dateUtc="2026-05-12T13:04:00Z"/>
  <w16cex:commentExtensible w16cex:durableId="2E8BE559" w16cex:dateUtc="2026-05-12T13:05:00Z"/>
  <w16cex:commentExtensible w16cex:durableId="02B6C10A" w16cex:dateUtc="2026-05-12T13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895683" w16cid:durableId="35B724C6"/>
  <w16cid:commentId w16cid:paraId="6CEB2A61" w16cid:durableId="2E8BE559"/>
  <w16cid:commentId w16cid:paraId="730C9446" w16cid:durableId="02B6C10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689AB" w14:textId="77777777" w:rsidR="00F6648A" w:rsidRDefault="00F6648A" w:rsidP="00A66F50">
      <w:pPr>
        <w:spacing w:after="0" w:line="240" w:lineRule="auto"/>
      </w:pPr>
      <w:r>
        <w:separator/>
      </w:r>
    </w:p>
  </w:endnote>
  <w:endnote w:type="continuationSeparator" w:id="0">
    <w:p w14:paraId="20379975" w14:textId="77777777" w:rsidR="00F6648A" w:rsidRDefault="00F6648A" w:rsidP="00A66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C435D" w14:textId="77777777" w:rsidR="00F97568" w:rsidRDefault="00F975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2C40B" w14:textId="77777777" w:rsidR="00FC1A9E" w:rsidRPr="00C4240F" w:rsidRDefault="00010D54" w:rsidP="003302D3">
    <w:pPr>
      <w:pStyle w:val="Stopka"/>
      <w:ind w:firstLine="0"/>
      <w:jc w:val="center"/>
      <w:rPr>
        <w:rFonts w:ascii="Verdana" w:hAnsi="Verdana"/>
        <w:sz w:val="14"/>
      </w:rPr>
    </w:pPr>
    <w:r>
      <w:rPr>
        <w:sz w:val="20"/>
        <w:szCs w:val="20"/>
      </w:rPr>
      <w:t xml:space="preserve">Projekt </w:t>
    </w:r>
    <w:r w:rsidR="00F97568">
      <w:rPr>
        <w:sz w:val="20"/>
        <w:szCs w:val="20"/>
      </w:rPr>
      <w:t xml:space="preserve">„Wspieramy i usamodzielniamy” </w:t>
    </w:r>
    <w:r>
      <w:rPr>
        <w:sz w:val="20"/>
        <w:szCs w:val="20"/>
      </w:rPr>
      <w:t xml:space="preserve">współfinansowany przez Unię Europejską </w:t>
    </w:r>
    <w:r w:rsidR="00F97568">
      <w:rPr>
        <w:sz w:val="20"/>
        <w:szCs w:val="20"/>
      </w:rPr>
      <w:br/>
    </w:r>
    <w:r>
      <w:rPr>
        <w:sz w:val="20"/>
        <w:szCs w:val="20"/>
      </w:rPr>
      <w:t>w ramach Europejskiego Funduszu Społecznego</w:t>
    </w:r>
    <w:r w:rsidR="00412607">
      <w:rPr>
        <w:sz w:val="20"/>
        <w:szCs w:val="20"/>
      </w:rPr>
      <w:t>+</w:t>
    </w:r>
  </w:p>
  <w:p w14:paraId="677790B1" w14:textId="77777777" w:rsidR="00DC4742" w:rsidRPr="00C4240F" w:rsidRDefault="00DC4742" w:rsidP="00E03A45">
    <w:pPr>
      <w:pStyle w:val="Stopka"/>
      <w:ind w:firstLine="0"/>
      <w:rPr>
        <w:rFonts w:ascii="Verdana" w:hAnsi="Verdana"/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EAA5A" w14:textId="77777777" w:rsidR="00F97568" w:rsidRDefault="00F975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F86EB" w14:textId="77777777" w:rsidR="00F6648A" w:rsidRDefault="00F6648A" w:rsidP="00A66F50">
      <w:pPr>
        <w:spacing w:after="0" w:line="240" w:lineRule="auto"/>
      </w:pPr>
      <w:r>
        <w:separator/>
      </w:r>
    </w:p>
  </w:footnote>
  <w:footnote w:type="continuationSeparator" w:id="0">
    <w:p w14:paraId="2B98F537" w14:textId="77777777" w:rsidR="00F6648A" w:rsidRDefault="00F6648A" w:rsidP="00A66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75038" w14:textId="77777777" w:rsidR="00F97568" w:rsidRDefault="00F9756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F55EC" w14:textId="77777777" w:rsidR="00DC4742" w:rsidRPr="00E862FE" w:rsidRDefault="00412607" w:rsidP="00412607">
    <w:pPr>
      <w:pStyle w:val="Nagwek"/>
      <w:ind w:left="-284" w:firstLine="0"/>
    </w:pPr>
    <w:r w:rsidRPr="00412607">
      <w:rPr>
        <w:noProof/>
        <w:lang w:eastAsia="pl-PL"/>
      </w:rPr>
      <w:drawing>
        <wp:inline distT="0" distB="0" distL="0" distR="0" wp14:anchorId="74892B06" wp14:editId="4D446ED5">
          <wp:extent cx="6093543" cy="847690"/>
          <wp:effectExtent l="0" t="0" r="2540" b="0"/>
          <wp:docPr id="39" name="Obraz 39" descr="F:\7.4\FE SL mono poziom\FE SL mono poziom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7.4\FE SL mono poziom\FE SL mono poziom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722" cy="867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FBF2D" w14:textId="77777777" w:rsidR="00F97568" w:rsidRDefault="00F9756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06"/>
    <w:multiLevelType w:val="multilevel"/>
    <w:tmpl w:val="998E695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000000B"/>
    <w:multiLevelType w:val="multilevel"/>
    <w:tmpl w:val="A5483E0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000000C"/>
    <w:multiLevelType w:val="multilevel"/>
    <w:tmpl w:val="0000000C"/>
    <w:name w:val="WW8Num13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2"/>
      <w:numFmt w:val="decimal"/>
      <w:lvlText w:val="%1.%2.%3."/>
      <w:lvlJc w:val="left"/>
      <w:pPr>
        <w:tabs>
          <w:tab w:val="num" w:pos="42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EE223BB"/>
    <w:multiLevelType w:val="hybridMultilevel"/>
    <w:tmpl w:val="4F8880A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304C0B"/>
    <w:multiLevelType w:val="hybridMultilevel"/>
    <w:tmpl w:val="696263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06AA7"/>
    <w:multiLevelType w:val="hybridMultilevel"/>
    <w:tmpl w:val="BEB4AB40"/>
    <w:lvl w:ilvl="0" w:tplc="3A567AD8">
      <w:start w:val="3"/>
      <w:numFmt w:val="lowerLetter"/>
      <w:lvlText w:val="%1)"/>
      <w:lvlJc w:val="left"/>
      <w:pPr>
        <w:tabs>
          <w:tab w:val="num" w:pos="77"/>
        </w:tabs>
        <w:ind w:left="1146" w:hanging="360"/>
      </w:pPr>
      <w:rPr>
        <w:rFonts w:cs="Times New Roman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8A2281"/>
    <w:multiLevelType w:val="hybridMultilevel"/>
    <w:tmpl w:val="B6DA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35E4D"/>
    <w:multiLevelType w:val="hybridMultilevel"/>
    <w:tmpl w:val="1668EE34"/>
    <w:lvl w:ilvl="0" w:tplc="DE2A886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03580"/>
    <w:multiLevelType w:val="hybridMultilevel"/>
    <w:tmpl w:val="6D001D04"/>
    <w:lvl w:ilvl="0" w:tplc="9A16BA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00D63"/>
    <w:multiLevelType w:val="hybridMultilevel"/>
    <w:tmpl w:val="968863CE"/>
    <w:lvl w:ilvl="0" w:tplc="5CCEB0C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34841"/>
    <w:multiLevelType w:val="hybridMultilevel"/>
    <w:tmpl w:val="494437C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3" w15:restartNumberingAfterBreak="0">
    <w:nsid w:val="43DC0490"/>
    <w:multiLevelType w:val="hybridMultilevel"/>
    <w:tmpl w:val="DBD64F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307AD"/>
    <w:multiLevelType w:val="multilevel"/>
    <w:tmpl w:val="42DED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5F6C7F9A"/>
    <w:multiLevelType w:val="hybridMultilevel"/>
    <w:tmpl w:val="8DEE596A"/>
    <w:lvl w:ilvl="0" w:tplc="04150017">
      <w:start w:val="1"/>
      <w:numFmt w:val="lowerLetter"/>
      <w:lvlText w:val="%1)"/>
      <w:lvlJc w:val="left"/>
      <w:pPr>
        <w:tabs>
          <w:tab w:val="num" w:pos="815"/>
        </w:tabs>
        <w:ind w:left="815" w:hanging="360"/>
      </w:pPr>
    </w:lvl>
    <w:lvl w:ilvl="1" w:tplc="7436B6F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trike w:val="0"/>
      </w:rPr>
    </w:lvl>
    <w:lvl w:ilvl="2" w:tplc="01903050">
      <w:start w:val="2"/>
      <w:numFmt w:val="lowerLetter"/>
      <w:lvlText w:val="%3)"/>
      <w:lvlJc w:val="left"/>
      <w:pPr>
        <w:tabs>
          <w:tab w:val="num" w:pos="2435"/>
        </w:tabs>
        <w:ind w:left="2435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 w:tplc="901E5D5C">
      <w:start w:val="1"/>
      <w:numFmt w:val="decimal"/>
      <w:lvlText w:val="%4."/>
      <w:lvlJc w:val="left"/>
      <w:pPr>
        <w:ind w:left="2975" w:hanging="360"/>
      </w:pPr>
      <w:rPr>
        <w:rFonts w:hint="default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16" w15:restartNumberingAfterBreak="0">
    <w:nsid w:val="7850563B"/>
    <w:multiLevelType w:val="hybridMultilevel"/>
    <w:tmpl w:val="1D6ADE72"/>
    <w:lvl w:ilvl="0" w:tplc="5CCEB0C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A26E02"/>
    <w:multiLevelType w:val="hybridMultilevel"/>
    <w:tmpl w:val="385A57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7"/>
  </w:num>
  <w:num w:numId="5">
    <w:abstractNumId w:val="12"/>
  </w:num>
  <w:num w:numId="6">
    <w:abstractNumId w:val="8"/>
  </w:num>
  <w:num w:numId="7">
    <w:abstractNumId w:val="17"/>
  </w:num>
  <w:num w:numId="8">
    <w:abstractNumId w:val="13"/>
  </w:num>
  <w:num w:numId="9">
    <w:abstractNumId w:val="9"/>
  </w:num>
  <w:num w:numId="10">
    <w:abstractNumId w:val="11"/>
  </w:num>
  <w:num w:numId="11">
    <w:abstractNumId w:val="16"/>
  </w:num>
  <w:num w:numId="12">
    <w:abstractNumId w:val="10"/>
  </w:num>
  <w:num w:numId="13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50"/>
    <w:rsid w:val="00005F9C"/>
    <w:rsid w:val="00010D54"/>
    <w:rsid w:val="000233D6"/>
    <w:rsid w:val="00025D36"/>
    <w:rsid w:val="00032056"/>
    <w:rsid w:val="00041BAE"/>
    <w:rsid w:val="000504BA"/>
    <w:rsid w:val="00053484"/>
    <w:rsid w:val="00057B8C"/>
    <w:rsid w:val="00062E07"/>
    <w:rsid w:val="00064B19"/>
    <w:rsid w:val="000652B3"/>
    <w:rsid w:val="00066607"/>
    <w:rsid w:val="00074AEC"/>
    <w:rsid w:val="000842CC"/>
    <w:rsid w:val="00084EDC"/>
    <w:rsid w:val="000863CF"/>
    <w:rsid w:val="000A34E4"/>
    <w:rsid w:val="000B0562"/>
    <w:rsid w:val="000D0D60"/>
    <w:rsid w:val="000D7F23"/>
    <w:rsid w:val="000F212F"/>
    <w:rsid w:val="000F4C3C"/>
    <w:rsid w:val="000F7A1F"/>
    <w:rsid w:val="0010606E"/>
    <w:rsid w:val="00107DC9"/>
    <w:rsid w:val="00111883"/>
    <w:rsid w:val="00115CA5"/>
    <w:rsid w:val="0011648C"/>
    <w:rsid w:val="00121861"/>
    <w:rsid w:val="001300FB"/>
    <w:rsid w:val="0013228E"/>
    <w:rsid w:val="0013746D"/>
    <w:rsid w:val="0014009C"/>
    <w:rsid w:val="00142A5B"/>
    <w:rsid w:val="00145E58"/>
    <w:rsid w:val="001508D1"/>
    <w:rsid w:val="00156B5E"/>
    <w:rsid w:val="001605E7"/>
    <w:rsid w:val="00161EBE"/>
    <w:rsid w:val="00170D9E"/>
    <w:rsid w:val="00172770"/>
    <w:rsid w:val="00172F73"/>
    <w:rsid w:val="00175789"/>
    <w:rsid w:val="00177E86"/>
    <w:rsid w:val="001802CA"/>
    <w:rsid w:val="00183A41"/>
    <w:rsid w:val="001A3CED"/>
    <w:rsid w:val="001B1D49"/>
    <w:rsid w:val="001B5649"/>
    <w:rsid w:val="001C30D2"/>
    <w:rsid w:val="001D2449"/>
    <w:rsid w:val="001D5C88"/>
    <w:rsid w:val="001E30F1"/>
    <w:rsid w:val="001E3DCC"/>
    <w:rsid w:val="001E406B"/>
    <w:rsid w:val="001E65A1"/>
    <w:rsid w:val="001E79D4"/>
    <w:rsid w:val="001F554C"/>
    <w:rsid w:val="001F67AD"/>
    <w:rsid w:val="002054F9"/>
    <w:rsid w:val="00207C30"/>
    <w:rsid w:val="00217485"/>
    <w:rsid w:val="002174EF"/>
    <w:rsid w:val="00224887"/>
    <w:rsid w:val="00230F8E"/>
    <w:rsid w:val="00245B74"/>
    <w:rsid w:val="0025297C"/>
    <w:rsid w:val="00265719"/>
    <w:rsid w:val="002714FA"/>
    <w:rsid w:val="0027265C"/>
    <w:rsid w:val="002765EB"/>
    <w:rsid w:val="00277D40"/>
    <w:rsid w:val="002807EB"/>
    <w:rsid w:val="002814F0"/>
    <w:rsid w:val="00285538"/>
    <w:rsid w:val="00287F2B"/>
    <w:rsid w:val="00293CA9"/>
    <w:rsid w:val="002A1D17"/>
    <w:rsid w:val="002A69D1"/>
    <w:rsid w:val="002B00E4"/>
    <w:rsid w:val="002B6BB1"/>
    <w:rsid w:val="002B780E"/>
    <w:rsid w:val="002B78C6"/>
    <w:rsid w:val="002C066F"/>
    <w:rsid w:val="002C2AEF"/>
    <w:rsid w:val="002C34C1"/>
    <w:rsid w:val="002C7F26"/>
    <w:rsid w:val="002E5E36"/>
    <w:rsid w:val="002F084B"/>
    <w:rsid w:val="003043F2"/>
    <w:rsid w:val="00305A7D"/>
    <w:rsid w:val="00307D7B"/>
    <w:rsid w:val="00310DAE"/>
    <w:rsid w:val="00312E2C"/>
    <w:rsid w:val="00312F73"/>
    <w:rsid w:val="00317FAB"/>
    <w:rsid w:val="00324EA9"/>
    <w:rsid w:val="003251D4"/>
    <w:rsid w:val="003302D3"/>
    <w:rsid w:val="00340A82"/>
    <w:rsid w:val="00351A36"/>
    <w:rsid w:val="00375432"/>
    <w:rsid w:val="0037734C"/>
    <w:rsid w:val="003844CF"/>
    <w:rsid w:val="00394E8F"/>
    <w:rsid w:val="00396D46"/>
    <w:rsid w:val="003A39CD"/>
    <w:rsid w:val="003B07DA"/>
    <w:rsid w:val="003B4459"/>
    <w:rsid w:val="003C4807"/>
    <w:rsid w:val="003D549E"/>
    <w:rsid w:val="003E0EF2"/>
    <w:rsid w:val="003E3E60"/>
    <w:rsid w:val="003F589F"/>
    <w:rsid w:val="004003D7"/>
    <w:rsid w:val="00404870"/>
    <w:rsid w:val="00404DAD"/>
    <w:rsid w:val="00410A76"/>
    <w:rsid w:val="0041101D"/>
    <w:rsid w:val="00412607"/>
    <w:rsid w:val="004159C4"/>
    <w:rsid w:val="00416575"/>
    <w:rsid w:val="004171A5"/>
    <w:rsid w:val="00417EE8"/>
    <w:rsid w:val="00420295"/>
    <w:rsid w:val="004231AD"/>
    <w:rsid w:val="004231F8"/>
    <w:rsid w:val="00423865"/>
    <w:rsid w:val="004318F9"/>
    <w:rsid w:val="00432251"/>
    <w:rsid w:val="004328C6"/>
    <w:rsid w:val="00435C88"/>
    <w:rsid w:val="00436CEB"/>
    <w:rsid w:val="0044380C"/>
    <w:rsid w:val="00450899"/>
    <w:rsid w:val="00451C83"/>
    <w:rsid w:val="004775AA"/>
    <w:rsid w:val="00477618"/>
    <w:rsid w:val="00487259"/>
    <w:rsid w:val="00487D07"/>
    <w:rsid w:val="00494B61"/>
    <w:rsid w:val="004A1D2D"/>
    <w:rsid w:val="004A3329"/>
    <w:rsid w:val="004A642C"/>
    <w:rsid w:val="004B5599"/>
    <w:rsid w:val="004B6099"/>
    <w:rsid w:val="004C004A"/>
    <w:rsid w:val="004C0297"/>
    <w:rsid w:val="004C2F10"/>
    <w:rsid w:val="004D4D5E"/>
    <w:rsid w:val="004E114F"/>
    <w:rsid w:val="004E14AB"/>
    <w:rsid w:val="004E25F7"/>
    <w:rsid w:val="004E2ED6"/>
    <w:rsid w:val="004E7407"/>
    <w:rsid w:val="004F5FF7"/>
    <w:rsid w:val="004F752A"/>
    <w:rsid w:val="00501A5D"/>
    <w:rsid w:val="00503820"/>
    <w:rsid w:val="005153DA"/>
    <w:rsid w:val="0052122B"/>
    <w:rsid w:val="00531AA9"/>
    <w:rsid w:val="00534EE8"/>
    <w:rsid w:val="0053772F"/>
    <w:rsid w:val="00540C5E"/>
    <w:rsid w:val="00542906"/>
    <w:rsid w:val="00544C13"/>
    <w:rsid w:val="00550321"/>
    <w:rsid w:val="00557126"/>
    <w:rsid w:val="00562A37"/>
    <w:rsid w:val="00564963"/>
    <w:rsid w:val="00566980"/>
    <w:rsid w:val="00566A2A"/>
    <w:rsid w:val="00571BF2"/>
    <w:rsid w:val="00572135"/>
    <w:rsid w:val="00576522"/>
    <w:rsid w:val="00581582"/>
    <w:rsid w:val="00584CA5"/>
    <w:rsid w:val="00586D3D"/>
    <w:rsid w:val="00590475"/>
    <w:rsid w:val="00590FC0"/>
    <w:rsid w:val="0059356C"/>
    <w:rsid w:val="005A36BC"/>
    <w:rsid w:val="005A4389"/>
    <w:rsid w:val="005A4C02"/>
    <w:rsid w:val="005B3B37"/>
    <w:rsid w:val="005C46AA"/>
    <w:rsid w:val="005D13BB"/>
    <w:rsid w:val="005D6C29"/>
    <w:rsid w:val="006074D6"/>
    <w:rsid w:val="00610B59"/>
    <w:rsid w:val="00611366"/>
    <w:rsid w:val="00611BB1"/>
    <w:rsid w:val="0061319C"/>
    <w:rsid w:val="00624055"/>
    <w:rsid w:val="00626B72"/>
    <w:rsid w:val="00627AF7"/>
    <w:rsid w:val="00627D32"/>
    <w:rsid w:val="0063335A"/>
    <w:rsid w:val="00633F65"/>
    <w:rsid w:val="00637D8C"/>
    <w:rsid w:val="00645EA5"/>
    <w:rsid w:val="00646BF9"/>
    <w:rsid w:val="00650ED8"/>
    <w:rsid w:val="006577A9"/>
    <w:rsid w:val="00661BDC"/>
    <w:rsid w:val="006652E6"/>
    <w:rsid w:val="006757AC"/>
    <w:rsid w:val="00684315"/>
    <w:rsid w:val="00685417"/>
    <w:rsid w:val="00696736"/>
    <w:rsid w:val="006B1181"/>
    <w:rsid w:val="006C4022"/>
    <w:rsid w:val="006D27BE"/>
    <w:rsid w:val="006F0B46"/>
    <w:rsid w:val="006F416E"/>
    <w:rsid w:val="006F5B38"/>
    <w:rsid w:val="006F65FA"/>
    <w:rsid w:val="006F6B65"/>
    <w:rsid w:val="00700DF4"/>
    <w:rsid w:val="0071039B"/>
    <w:rsid w:val="0071654C"/>
    <w:rsid w:val="0072116D"/>
    <w:rsid w:val="0073062F"/>
    <w:rsid w:val="00731A82"/>
    <w:rsid w:val="007360B9"/>
    <w:rsid w:val="00741976"/>
    <w:rsid w:val="0074562B"/>
    <w:rsid w:val="00746DEC"/>
    <w:rsid w:val="00770C7A"/>
    <w:rsid w:val="00771609"/>
    <w:rsid w:val="00774593"/>
    <w:rsid w:val="00776232"/>
    <w:rsid w:val="00777A1D"/>
    <w:rsid w:val="007911A4"/>
    <w:rsid w:val="007937C1"/>
    <w:rsid w:val="00794784"/>
    <w:rsid w:val="007B4CDE"/>
    <w:rsid w:val="007B6704"/>
    <w:rsid w:val="007C123E"/>
    <w:rsid w:val="007C4DAA"/>
    <w:rsid w:val="007C71AF"/>
    <w:rsid w:val="007D4639"/>
    <w:rsid w:val="007D617B"/>
    <w:rsid w:val="007E127D"/>
    <w:rsid w:val="007E5358"/>
    <w:rsid w:val="007E5F95"/>
    <w:rsid w:val="007F21E8"/>
    <w:rsid w:val="007F6328"/>
    <w:rsid w:val="00801E4C"/>
    <w:rsid w:val="00803DB9"/>
    <w:rsid w:val="008114BE"/>
    <w:rsid w:val="008150FA"/>
    <w:rsid w:val="008329D4"/>
    <w:rsid w:val="00834A1A"/>
    <w:rsid w:val="008369E4"/>
    <w:rsid w:val="00854502"/>
    <w:rsid w:val="008579AA"/>
    <w:rsid w:val="00864E32"/>
    <w:rsid w:val="00872B95"/>
    <w:rsid w:val="0087342D"/>
    <w:rsid w:val="008745D3"/>
    <w:rsid w:val="00881F66"/>
    <w:rsid w:val="00882A4C"/>
    <w:rsid w:val="00886540"/>
    <w:rsid w:val="008869ED"/>
    <w:rsid w:val="008909B9"/>
    <w:rsid w:val="008917B1"/>
    <w:rsid w:val="00892459"/>
    <w:rsid w:val="008975DA"/>
    <w:rsid w:val="008A15C9"/>
    <w:rsid w:val="008A6B78"/>
    <w:rsid w:val="008B22DC"/>
    <w:rsid w:val="008B3728"/>
    <w:rsid w:val="008C0E1D"/>
    <w:rsid w:val="008C6338"/>
    <w:rsid w:val="008D23D4"/>
    <w:rsid w:val="008F13FB"/>
    <w:rsid w:val="008F6AF2"/>
    <w:rsid w:val="00900832"/>
    <w:rsid w:val="009021C5"/>
    <w:rsid w:val="009158CA"/>
    <w:rsid w:val="0091590D"/>
    <w:rsid w:val="00922B16"/>
    <w:rsid w:val="00924EBF"/>
    <w:rsid w:val="00957921"/>
    <w:rsid w:val="009603B1"/>
    <w:rsid w:val="00976F24"/>
    <w:rsid w:val="00982333"/>
    <w:rsid w:val="009905D1"/>
    <w:rsid w:val="00994BAD"/>
    <w:rsid w:val="00995B6E"/>
    <w:rsid w:val="009A3D07"/>
    <w:rsid w:val="009B0DDD"/>
    <w:rsid w:val="009B15A4"/>
    <w:rsid w:val="009B5158"/>
    <w:rsid w:val="009B60E7"/>
    <w:rsid w:val="009B7D53"/>
    <w:rsid w:val="009C26AC"/>
    <w:rsid w:val="009C613D"/>
    <w:rsid w:val="009C68FF"/>
    <w:rsid w:val="009D27CA"/>
    <w:rsid w:val="009D49D3"/>
    <w:rsid w:val="009E4599"/>
    <w:rsid w:val="009E5FB4"/>
    <w:rsid w:val="009F6D1C"/>
    <w:rsid w:val="009F6EBA"/>
    <w:rsid w:val="00A03236"/>
    <w:rsid w:val="00A04B74"/>
    <w:rsid w:val="00A10EA9"/>
    <w:rsid w:val="00A1572B"/>
    <w:rsid w:val="00A20CB5"/>
    <w:rsid w:val="00A23302"/>
    <w:rsid w:val="00A37D40"/>
    <w:rsid w:val="00A42D13"/>
    <w:rsid w:val="00A42F08"/>
    <w:rsid w:val="00A53258"/>
    <w:rsid w:val="00A61682"/>
    <w:rsid w:val="00A66F50"/>
    <w:rsid w:val="00A77EB6"/>
    <w:rsid w:val="00A818D9"/>
    <w:rsid w:val="00A91279"/>
    <w:rsid w:val="00A9710E"/>
    <w:rsid w:val="00AA0E08"/>
    <w:rsid w:val="00AA180B"/>
    <w:rsid w:val="00AA3540"/>
    <w:rsid w:val="00AA7D45"/>
    <w:rsid w:val="00AB3A17"/>
    <w:rsid w:val="00AC1542"/>
    <w:rsid w:val="00AD39FB"/>
    <w:rsid w:val="00AD41F1"/>
    <w:rsid w:val="00AD517E"/>
    <w:rsid w:val="00AD5E56"/>
    <w:rsid w:val="00AE0D63"/>
    <w:rsid w:val="00AE1210"/>
    <w:rsid w:val="00AE1530"/>
    <w:rsid w:val="00AE40E8"/>
    <w:rsid w:val="00AF4380"/>
    <w:rsid w:val="00B04077"/>
    <w:rsid w:val="00B1681C"/>
    <w:rsid w:val="00B16B9A"/>
    <w:rsid w:val="00B2346E"/>
    <w:rsid w:val="00B23A6A"/>
    <w:rsid w:val="00B24C81"/>
    <w:rsid w:val="00B30995"/>
    <w:rsid w:val="00B37E59"/>
    <w:rsid w:val="00B41911"/>
    <w:rsid w:val="00B43CB3"/>
    <w:rsid w:val="00B43F2C"/>
    <w:rsid w:val="00B60571"/>
    <w:rsid w:val="00B64C93"/>
    <w:rsid w:val="00B666F1"/>
    <w:rsid w:val="00B8267B"/>
    <w:rsid w:val="00B84924"/>
    <w:rsid w:val="00B90078"/>
    <w:rsid w:val="00B942DC"/>
    <w:rsid w:val="00BA0094"/>
    <w:rsid w:val="00BA390D"/>
    <w:rsid w:val="00BA3EA2"/>
    <w:rsid w:val="00BA6F2A"/>
    <w:rsid w:val="00BA7E40"/>
    <w:rsid w:val="00BB71BA"/>
    <w:rsid w:val="00BB78C9"/>
    <w:rsid w:val="00BC2740"/>
    <w:rsid w:val="00BD433C"/>
    <w:rsid w:val="00BD5089"/>
    <w:rsid w:val="00BD63C5"/>
    <w:rsid w:val="00BE23B9"/>
    <w:rsid w:val="00BE5168"/>
    <w:rsid w:val="00BE5FA2"/>
    <w:rsid w:val="00BF53A4"/>
    <w:rsid w:val="00C15061"/>
    <w:rsid w:val="00C24242"/>
    <w:rsid w:val="00C25EF8"/>
    <w:rsid w:val="00C261CE"/>
    <w:rsid w:val="00C529FD"/>
    <w:rsid w:val="00C720C5"/>
    <w:rsid w:val="00C84EDB"/>
    <w:rsid w:val="00CA072B"/>
    <w:rsid w:val="00CA1DD7"/>
    <w:rsid w:val="00CB0ADD"/>
    <w:rsid w:val="00CB70E0"/>
    <w:rsid w:val="00CC0A0F"/>
    <w:rsid w:val="00CC0CE2"/>
    <w:rsid w:val="00CC3BC4"/>
    <w:rsid w:val="00CD1141"/>
    <w:rsid w:val="00CE55FC"/>
    <w:rsid w:val="00CF15C7"/>
    <w:rsid w:val="00CF164C"/>
    <w:rsid w:val="00D06667"/>
    <w:rsid w:val="00D20DF5"/>
    <w:rsid w:val="00D232DD"/>
    <w:rsid w:val="00D24797"/>
    <w:rsid w:val="00D416EC"/>
    <w:rsid w:val="00D43B3D"/>
    <w:rsid w:val="00D5487D"/>
    <w:rsid w:val="00D55592"/>
    <w:rsid w:val="00D57FC8"/>
    <w:rsid w:val="00D60857"/>
    <w:rsid w:val="00D611AB"/>
    <w:rsid w:val="00D662DA"/>
    <w:rsid w:val="00D7180D"/>
    <w:rsid w:val="00D74A48"/>
    <w:rsid w:val="00D74E50"/>
    <w:rsid w:val="00D8024C"/>
    <w:rsid w:val="00D812D8"/>
    <w:rsid w:val="00D81349"/>
    <w:rsid w:val="00D826B7"/>
    <w:rsid w:val="00D82A21"/>
    <w:rsid w:val="00D84CA7"/>
    <w:rsid w:val="00D85812"/>
    <w:rsid w:val="00D85C4C"/>
    <w:rsid w:val="00D96C47"/>
    <w:rsid w:val="00DA04A1"/>
    <w:rsid w:val="00DA19C2"/>
    <w:rsid w:val="00DB1D9A"/>
    <w:rsid w:val="00DB42D9"/>
    <w:rsid w:val="00DB7807"/>
    <w:rsid w:val="00DC4742"/>
    <w:rsid w:val="00DD2423"/>
    <w:rsid w:val="00DD345C"/>
    <w:rsid w:val="00DD3F1F"/>
    <w:rsid w:val="00DD504F"/>
    <w:rsid w:val="00DE28C1"/>
    <w:rsid w:val="00DF3707"/>
    <w:rsid w:val="00E03A45"/>
    <w:rsid w:val="00E04764"/>
    <w:rsid w:val="00E12C74"/>
    <w:rsid w:val="00E13EFD"/>
    <w:rsid w:val="00E2695E"/>
    <w:rsid w:val="00E27495"/>
    <w:rsid w:val="00E31EC0"/>
    <w:rsid w:val="00E338EA"/>
    <w:rsid w:val="00E37E6F"/>
    <w:rsid w:val="00E41CED"/>
    <w:rsid w:val="00E602A5"/>
    <w:rsid w:val="00E61D78"/>
    <w:rsid w:val="00E6314C"/>
    <w:rsid w:val="00E80CBB"/>
    <w:rsid w:val="00E80EF7"/>
    <w:rsid w:val="00E862FE"/>
    <w:rsid w:val="00E97BD1"/>
    <w:rsid w:val="00EA0E06"/>
    <w:rsid w:val="00EB2A7C"/>
    <w:rsid w:val="00ED1A97"/>
    <w:rsid w:val="00EE0040"/>
    <w:rsid w:val="00EE7A40"/>
    <w:rsid w:val="00EF4075"/>
    <w:rsid w:val="00F12445"/>
    <w:rsid w:val="00F14058"/>
    <w:rsid w:val="00F16BE0"/>
    <w:rsid w:val="00F27DFD"/>
    <w:rsid w:val="00F3603E"/>
    <w:rsid w:val="00F519B2"/>
    <w:rsid w:val="00F603F9"/>
    <w:rsid w:val="00F6648A"/>
    <w:rsid w:val="00F70B9D"/>
    <w:rsid w:val="00F71881"/>
    <w:rsid w:val="00F85777"/>
    <w:rsid w:val="00F86DB6"/>
    <w:rsid w:val="00F92BB5"/>
    <w:rsid w:val="00F97568"/>
    <w:rsid w:val="00FB3A86"/>
    <w:rsid w:val="00FC0C6D"/>
    <w:rsid w:val="00FC1A9E"/>
    <w:rsid w:val="00FC6E30"/>
    <w:rsid w:val="00FC74DD"/>
    <w:rsid w:val="00FD64C8"/>
    <w:rsid w:val="00FE128B"/>
    <w:rsid w:val="00FE5295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377E5"/>
  <w15:docId w15:val="{2A62D542-09CD-4A3C-80AB-3D0A17F0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33C"/>
    <w:pPr>
      <w:spacing w:after="200" w:line="276" w:lineRule="auto"/>
      <w:ind w:firstLine="567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56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0F212F"/>
    <w:pPr>
      <w:spacing w:before="100" w:beforeAutospacing="1" w:after="100" w:afterAutospacing="1" w:line="240" w:lineRule="auto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0F212F"/>
    <w:rPr>
      <w:rFonts w:ascii="Times New Roman" w:eastAsia="Times New Roman" w:hAnsi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66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F50"/>
  </w:style>
  <w:style w:type="paragraph" w:styleId="Stopka">
    <w:name w:val="footer"/>
    <w:basedOn w:val="Normalny"/>
    <w:link w:val="StopkaZnak"/>
    <w:uiPriority w:val="99"/>
    <w:unhideWhenUsed/>
    <w:rsid w:val="00A66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F50"/>
  </w:style>
  <w:style w:type="paragraph" w:styleId="Akapitzlist">
    <w:name w:val="List Paragraph"/>
    <w:basedOn w:val="Normalny"/>
    <w:uiPriority w:val="34"/>
    <w:qFormat/>
    <w:rsid w:val="008869ED"/>
    <w:pPr>
      <w:suppressAutoHyphens/>
      <w:ind w:left="708"/>
    </w:pPr>
    <w:rPr>
      <w:rFonts w:cs="Calibri"/>
      <w:lang w:eastAsia="ar-SA"/>
    </w:rPr>
  </w:style>
  <w:style w:type="paragraph" w:customStyle="1" w:styleId="Tekstpodstawowy21">
    <w:name w:val="Tekst podstawowy 21"/>
    <w:basedOn w:val="Normalny"/>
    <w:rsid w:val="008869ED"/>
    <w:pPr>
      <w:suppressAutoHyphens/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12F"/>
    <w:pPr>
      <w:spacing w:after="0"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0F212F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0F2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WW-Lista2">
    <w:name w:val="WW-Lista 2"/>
    <w:basedOn w:val="Normalny"/>
    <w:rsid w:val="000F212F"/>
    <w:pPr>
      <w:suppressAutoHyphens/>
      <w:spacing w:after="0" w:line="240" w:lineRule="auto"/>
      <w:ind w:left="566" w:hanging="283"/>
      <w:jc w:val="left"/>
    </w:pPr>
    <w:rPr>
      <w:rFonts w:ascii="Georgia" w:eastAsia="Times New Roman" w:hAnsi="Georgia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12F"/>
    <w:pPr>
      <w:ind w:firstLine="0"/>
      <w:jc w:val="left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212F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212F"/>
    <w:pPr>
      <w:ind w:firstLine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F212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F212F"/>
    <w:rPr>
      <w:vertAlign w:val="superscript"/>
    </w:rPr>
  </w:style>
  <w:style w:type="paragraph" w:styleId="Tekstpodstawowy">
    <w:name w:val="Body Text"/>
    <w:aliases w:val="wypunktowanie"/>
    <w:basedOn w:val="Normalny"/>
    <w:link w:val="TekstpodstawowyZnak"/>
    <w:rsid w:val="000F212F"/>
    <w:pPr>
      <w:spacing w:before="200" w:after="120" w:line="320" w:lineRule="atLeast"/>
      <w:ind w:firstLine="0"/>
      <w:jc w:val="left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aliases w:val="wypunktowanie Znak"/>
    <w:link w:val="Tekstpodstawowy"/>
    <w:rsid w:val="000F212F"/>
    <w:rPr>
      <w:rFonts w:ascii="Arial" w:eastAsia="Times New Roman" w:hAnsi="Arial"/>
      <w:sz w:val="2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212F"/>
    <w:pPr>
      <w:spacing w:after="0" w:line="240" w:lineRule="auto"/>
      <w:ind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0F212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12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F212F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unhideWhenUsed/>
    <w:rsid w:val="000F212F"/>
    <w:rPr>
      <w:color w:val="0000FF"/>
      <w:u w:val="single"/>
    </w:rPr>
  </w:style>
  <w:style w:type="paragraph" w:styleId="Poprawka">
    <w:name w:val="Revision"/>
    <w:hidden/>
    <w:uiPriority w:val="99"/>
    <w:semiHidden/>
    <w:rsid w:val="000F212F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BA6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B56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Bezodstpw">
    <w:name w:val="No Spacing"/>
    <w:uiPriority w:val="1"/>
    <w:qFormat/>
    <w:rsid w:val="00C25EF8"/>
    <w:pPr>
      <w:ind w:firstLine="567"/>
      <w:jc w:val="both"/>
    </w:pPr>
    <w:rPr>
      <w:sz w:val="22"/>
      <w:szCs w:val="22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13F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0AD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1107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MOPR Bytom</Company>
  <LinksUpToDate>false</LinksUpToDate>
  <CharactersWithSpaces>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Marek</dc:creator>
  <cp:lastModifiedBy>Konto Microsoft</cp:lastModifiedBy>
  <cp:revision>5</cp:revision>
  <cp:lastPrinted>2018-01-08T07:20:00Z</cp:lastPrinted>
  <dcterms:created xsi:type="dcterms:W3CDTF">2026-05-12T13:06:00Z</dcterms:created>
  <dcterms:modified xsi:type="dcterms:W3CDTF">2026-05-18T04:55:00Z</dcterms:modified>
</cp:coreProperties>
</file>